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DD234" w14:textId="16E47673" w:rsidR="00302AD4" w:rsidRDefault="009C3DE9" w:rsidP="00302AD4">
      <w:pPr>
        <w:rPr>
          <w:sz w:val="18"/>
          <w:szCs w:val="18"/>
        </w:rPr>
      </w:pPr>
      <w:bookmarkStart w:id="0" w:name="bmBegin"/>
      <w:bookmarkEnd w:id="0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5282"/>
      </w:tblGrid>
      <w:tr w:rsidR="00302AD4" w14:paraId="365E5CF1" w14:textId="77777777" w:rsidTr="00302AD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265FDA4" w14:textId="6CA94332" w:rsidR="00302AD4" w:rsidRDefault="009C3DE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Appendix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53DE" w14:textId="2EB07A39" w:rsidR="00302AD4" w:rsidRDefault="009C3DE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</w:tr>
      <w:tr w:rsidR="00302AD4" w14:paraId="36A34E82" w14:textId="77777777" w:rsidTr="00302AD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D20559A" w14:textId="77777777" w:rsidR="00302AD4" w:rsidRDefault="00302AD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Kenmerk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DCCC" w14:textId="7DC29B0F" w:rsidR="00302AD4" w:rsidRDefault="009C3DE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202301014</w:t>
            </w:r>
          </w:p>
        </w:tc>
      </w:tr>
      <w:tr w:rsidR="00302AD4" w14:paraId="45CD51CC" w14:textId="77777777" w:rsidTr="00302AD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207A73F" w14:textId="77777777" w:rsidR="00302AD4" w:rsidRDefault="00302AD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Betreft Europese aanbesteding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E371" w14:textId="630CC26C" w:rsidR="00302AD4" w:rsidRDefault="009C3DE9">
            <w:pPr>
              <w:rPr>
                <w:bCs/>
                <w:sz w:val="18"/>
                <w:szCs w:val="18"/>
                <w:highlight w:val="lightGray"/>
              </w:rPr>
            </w:pPr>
            <w:r>
              <w:rPr>
                <w:bCs/>
                <w:sz w:val="18"/>
                <w:szCs w:val="18"/>
                <w:highlight w:val="lightGray"/>
              </w:rPr>
              <w:t xml:space="preserve">HiN SPHER </w:t>
            </w:r>
          </w:p>
        </w:tc>
      </w:tr>
    </w:tbl>
    <w:p w14:paraId="70C7E097" w14:textId="77777777" w:rsidR="00302AD4" w:rsidRDefault="00302AD4" w:rsidP="00302AD4">
      <w:pPr>
        <w:tabs>
          <w:tab w:val="left" w:pos="4456"/>
        </w:tabs>
        <w:rPr>
          <w:sz w:val="18"/>
          <w:szCs w:val="18"/>
        </w:rPr>
      </w:pPr>
    </w:p>
    <w:p w14:paraId="3EFFE6C2" w14:textId="77777777" w:rsidR="00302AD4" w:rsidRDefault="00302AD4" w:rsidP="00302AD4">
      <w:pPr>
        <w:tabs>
          <w:tab w:val="left" w:pos="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ab/>
        <w:t>Toelichting</w:t>
      </w:r>
    </w:p>
    <w:p w14:paraId="7A447B83" w14:textId="77777777" w:rsidR="00302AD4" w:rsidRDefault="00302AD4" w:rsidP="00302AD4">
      <w:pPr>
        <w:tabs>
          <w:tab w:val="left" w:pos="0"/>
        </w:tabs>
        <w:rPr>
          <w:b/>
          <w:sz w:val="18"/>
          <w:szCs w:val="18"/>
        </w:rPr>
      </w:pPr>
    </w:p>
    <w:p w14:paraId="30434508" w14:textId="77777777" w:rsidR="00302AD4" w:rsidRDefault="00302AD4" w:rsidP="00302AD4">
      <w:pPr>
        <w:rPr>
          <w:sz w:val="18"/>
          <w:szCs w:val="18"/>
        </w:rPr>
      </w:pPr>
      <w:r>
        <w:rPr>
          <w:sz w:val="18"/>
          <w:szCs w:val="18"/>
        </w:rPr>
        <w:t xml:space="preserve">De Opdrachtgever controleert de uitvoering van </w:t>
      </w:r>
      <w:proofErr w:type="spellStart"/>
      <w:r>
        <w:rPr>
          <w:sz w:val="18"/>
          <w:szCs w:val="18"/>
        </w:rPr>
        <w:t>social</w:t>
      </w:r>
      <w:proofErr w:type="spellEnd"/>
      <w:r>
        <w:rPr>
          <w:sz w:val="18"/>
          <w:szCs w:val="18"/>
        </w:rPr>
        <w:t xml:space="preserve"> return voorwaarde door middel van het Verantwoordingsformulier. De Opdrachtnemer dient in de </w:t>
      </w:r>
      <w:r>
        <w:rPr>
          <w:sz w:val="18"/>
          <w:szCs w:val="18"/>
          <w:highlight w:val="lightGray"/>
        </w:rPr>
        <w:t>&lt;periodieke overleggen/periodiek&gt;</w:t>
      </w:r>
      <w:r>
        <w:rPr>
          <w:sz w:val="18"/>
          <w:szCs w:val="18"/>
        </w:rPr>
        <w:t xml:space="preserve"> dit formulier aan de Opdrachtgever over te leggen. De Opdrachtnemer dient aan te geven dat hij aan het </w:t>
      </w:r>
      <w:r>
        <w:rPr>
          <w:sz w:val="18"/>
          <w:szCs w:val="18"/>
          <w:highlight w:val="lightGray"/>
        </w:rPr>
        <w:t>&lt;gevraagde/overeengekomen&gt;</w:t>
      </w:r>
      <w:r>
        <w:rPr>
          <w:sz w:val="18"/>
          <w:szCs w:val="18"/>
        </w:rPr>
        <w:t xml:space="preserve"> percentage heeft voldaan en de ingezette arbeidskracht(en) een </w:t>
      </w:r>
      <w:proofErr w:type="spellStart"/>
      <w:r>
        <w:rPr>
          <w:sz w:val="18"/>
          <w:szCs w:val="18"/>
        </w:rPr>
        <w:t>social</w:t>
      </w:r>
      <w:proofErr w:type="spellEnd"/>
      <w:r>
        <w:rPr>
          <w:sz w:val="18"/>
          <w:szCs w:val="18"/>
        </w:rPr>
        <w:t xml:space="preserve"> return indicatie heeft (hebben). </w:t>
      </w:r>
    </w:p>
    <w:p w14:paraId="1FBC01E0" w14:textId="77777777" w:rsidR="00302AD4" w:rsidRDefault="00302AD4" w:rsidP="00302AD4">
      <w:pPr>
        <w:rPr>
          <w:sz w:val="18"/>
          <w:szCs w:val="18"/>
        </w:rPr>
      </w:pPr>
    </w:p>
    <w:p w14:paraId="0AA0AA2C" w14:textId="77777777" w:rsidR="00302AD4" w:rsidRDefault="00302AD4" w:rsidP="00302AD4">
      <w:pPr>
        <w:rPr>
          <w:sz w:val="18"/>
          <w:szCs w:val="18"/>
        </w:rPr>
      </w:pPr>
      <w:r>
        <w:rPr>
          <w:sz w:val="18"/>
          <w:szCs w:val="18"/>
        </w:rPr>
        <w:t xml:space="preserve">Over de rijksbrede en interdepartementale aanbestedingen met </w:t>
      </w:r>
      <w:proofErr w:type="spellStart"/>
      <w:r>
        <w:rPr>
          <w:sz w:val="18"/>
          <w:szCs w:val="18"/>
        </w:rPr>
        <w:t>social</w:t>
      </w:r>
      <w:proofErr w:type="spellEnd"/>
      <w:r>
        <w:rPr>
          <w:sz w:val="18"/>
          <w:szCs w:val="18"/>
        </w:rPr>
        <w:t xml:space="preserve"> return zal jaarlijks maximaal 10% extra worden gecontroleerd middels een steekproef. Op dat moment wordt de Opdrachtnemer verzocht inzage te verlenen in de arbeidsovereenkomsten, die deels moeten worden afgeschermd, van de ingezette </w:t>
      </w:r>
      <w:proofErr w:type="spellStart"/>
      <w:r>
        <w:rPr>
          <w:sz w:val="18"/>
          <w:szCs w:val="18"/>
        </w:rPr>
        <w:t>social</w:t>
      </w:r>
      <w:proofErr w:type="spellEnd"/>
      <w:r>
        <w:rPr>
          <w:sz w:val="18"/>
          <w:szCs w:val="18"/>
        </w:rPr>
        <w:t xml:space="preserve"> return werknemers. Tevens zal ook gesproken worden over de wijze van begeleiding en uw ervaringen met de inzet van het instrument.</w:t>
      </w:r>
    </w:p>
    <w:p w14:paraId="50AD0B83" w14:textId="77777777" w:rsidR="00302AD4" w:rsidRDefault="00302AD4" w:rsidP="00302AD4">
      <w:pPr>
        <w:tabs>
          <w:tab w:val="left" w:pos="4456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14:paraId="199F7CE7" w14:textId="77777777" w:rsidR="00302AD4" w:rsidRDefault="00302AD4" w:rsidP="00302AD4">
      <w:pPr>
        <w:rPr>
          <w:b/>
          <w:color w:val="000000"/>
          <w:sz w:val="18"/>
          <w:szCs w:val="18"/>
        </w:rPr>
      </w:pPr>
      <w:r>
        <w:rPr>
          <w:b/>
          <w:sz w:val="18"/>
          <w:szCs w:val="18"/>
        </w:rPr>
        <w:t xml:space="preserve">2 </w:t>
      </w:r>
      <w:r>
        <w:rPr>
          <w:b/>
          <w:sz w:val="18"/>
          <w:szCs w:val="18"/>
        </w:rPr>
        <w:tab/>
        <w:t xml:space="preserve">Verantwoordingstabel </w:t>
      </w:r>
      <w:proofErr w:type="spellStart"/>
      <w:r>
        <w:rPr>
          <w:b/>
          <w:sz w:val="18"/>
          <w:szCs w:val="18"/>
        </w:rPr>
        <w:t>social</w:t>
      </w:r>
      <w:proofErr w:type="spellEnd"/>
      <w:r>
        <w:rPr>
          <w:b/>
          <w:sz w:val="18"/>
          <w:szCs w:val="18"/>
        </w:rPr>
        <w:t xml:space="preserve"> return artikel </w:t>
      </w:r>
      <w:r>
        <w:rPr>
          <w:b/>
          <w:color w:val="000000"/>
          <w:sz w:val="18"/>
          <w:szCs w:val="18"/>
          <w:highlight w:val="lightGray"/>
        </w:rPr>
        <w:t>&lt;X&gt;</w:t>
      </w:r>
    </w:p>
    <w:p w14:paraId="16877B5E" w14:textId="77777777" w:rsidR="00302AD4" w:rsidRDefault="00302AD4" w:rsidP="00302AD4">
      <w:pPr>
        <w:rPr>
          <w:sz w:val="18"/>
          <w:szCs w:val="18"/>
        </w:rPr>
      </w:pPr>
    </w:p>
    <w:tbl>
      <w:tblPr>
        <w:tblStyle w:val="Tabelraster"/>
        <w:tblW w:w="10235" w:type="dxa"/>
        <w:tblLook w:val="01E0" w:firstRow="1" w:lastRow="1" w:firstColumn="1" w:lastColumn="1" w:noHBand="0" w:noVBand="0"/>
      </w:tblPr>
      <w:tblGrid>
        <w:gridCol w:w="1046"/>
        <w:gridCol w:w="964"/>
        <w:gridCol w:w="6"/>
        <w:gridCol w:w="1683"/>
        <w:gridCol w:w="1648"/>
        <w:gridCol w:w="1928"/>
        <w:gridCol w:w="1434"/>
        <w:gridCol w:w="1526"/>
      </w:tblGrid>
      <w:tr w:rsidR="00302AD4" w14:paraId="7F028AB7" w14:textId="77777777" w:rsidTr="00302AD4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89A2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Periode inzet</w:t>
            </w:r>
          </w:p>
          <w:p w14:paraId="6B70E670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(Datum)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47AD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Persoon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B4C1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Indicatie ingezette arbeidskracht </w:t>
            </w:r>
            <w:r>
              <w:rPr>
                <w:rFonts w:cs="Calibri"/>
                <w:i/>
                <w:sz w:val="18"/>
                <w:szCs w:val="18"/>
              </w:rPr>
              <w:t>(bijv. WWB, WSW, WIA, etc.)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2215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Wervingskanaal </w:t>
            </w:r>
            <w:r>
              <w:rPr>
                <w:rFonts w:cs="Calibri"/>
                <w:i/>
                <w:sz w:val="18"/>
                <w:szCs w:val="18"/>
              </w:rPr>
              <w:t>(bijv. gemeente, UWV, etc.)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74E5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Over deze periode gehaalde waarde van </w:t>
            </w:r>
          </w:p>
          <w:p w14:paraId="20DB32EF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lightGray"/>
              </w:rPr>
              <w:t>&lt;de aanneemsom/ de loonsom/ het aantal in te zetten uren&gt;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C814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Cumulatief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6529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Nog te realiseren</w:t>
            </w:r>
          </w:p>
        </w:tc>
      </w:tr>
      <w:tr w:rsidR="00302AD4" w14:paraId="6C1A7987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90DC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FD80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C61B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D2E7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9A45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54D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EBD1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</w:tr>
      <w:tr w:rsidR="00302AD4" w14:paraId="6681D422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309F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11EA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02CB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F5D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3FF9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31DC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AF3F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</w:tr>
      <w:tr w:rsidR="00302AD4" w14:paraId="66034047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0ACC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03E9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C64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7A51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5E2D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BBA4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4D81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</w:tr>
      <w:tr w:rsidR="00302AD4" w14:paraId="5B30B73D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CBB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2936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CE84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65E2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7754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9E64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4A1C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</w:tr>
      <w:tr w:rsidR="00302AD4" w14:paraId="2C3653FD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794C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4627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3596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9927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48F4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A60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89B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02AD4" w14:paraId="67567EC7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D4CC" w14:textId="77777777" w:rsidR="00302AD4" w:rsidRDefault="00302AD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Totaal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F51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BA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5F0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B668" w14:textId="77777777" w:rsidR="00302AD4" w:rsidRDefault="00302AD4">
            <w:pPr>
              <w:rPr>
                <w:b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€/uren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951D" w14:textId="77777777" w:rsidR="00302AD4" w:rsidRDefault="00302AD4">
            <w:pPr>
              <w:rPr>
                <w:b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€/uren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5180" w14:textId="77777777" w:rsidR="00302AD4" w:rsidRDefault="00302AD4">
            <w:pPr>
              <w:rPr>
                <w:b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€/uren</w:t>
            </w:r>
          </w:p>
        </w:tc>
      </w:tr>
    </w:tbl>
    <w:p w14:paraId="7C4A8BFB" w14:textId="77777777" w:rsidR="00302AD4" w:rsidRDefault="00302AD4" w:rsidP="00302AD4">
      <w:pPr>
        <w:rPr>
          <w:sz w:val="18"/>
          <w:szCs w:val="18"/>
        </w:rPr>
      </w:pPr>
    </w:p>
    <w:p w14:paraId="52E90768" w14:textId="77777777" w:rsidR="00302AD4" w:rsidRDefault="00302AD4" w:rsidP="00302AD4">
      <w:pPr>
        <w:rPr>
          <w:sz w:val="18"/>
          <w:szCs w:val="18"/>
        </w:rPr>
      </w:pPr>
      <w:r>
        <w:rPr>
          <w:sz w:val="18"/>
          <w:szCs w:val="18"/>
        </w:rPr>
        <w:t>Let op: de kolom “Persoon” mag geen persoonsgegevens (naam) bevatten. U dient de persoonsgegevens te anonimiseren door bijvoorbeeld een fictieve naam of nummering toe te kennen aan de ingezette medewerkers.</w:t>
      </w:r>
    </w:p>
    <w:p w14:paraId="50CDF7EC" w14:textId="77777777" w:rsidR="00302AD4" w:rsidRDefault="00302AD4" w:rsidP="00302AD4">
      <w:pPr>
        <w:rPr>
          <w:sz w:val="18"/>
          <w:szCs w:val="18"/>
        </w:rPr>
      </w:pPr>
    </w:p>
    <w:p w14:paraId="08ACFC18" w14:textId="77777777" w:rsidR="00302AD4" w:rsidRDefault="00302AD4" w:rsidP="00302AD4">
      <w:pPr>
        <w:rPr>
          <w:b/>
          <w:sz w:val="18"/>
          <w:szCs w:val="18"/>
        </w:rPr>
      </w:pPr>
      <w:r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ab/>
        <w:t>Akkoord</w:t>
      </w:r>
    </w:p>
    <w:p w14:paraId="6F4FD2A6" w14:textId="77777777" w:rsidR="00302AD4" w:rsidRDefault="00302AD4" w:rsidP="00302AD4">
      <w:pPr>
        <w:rPr>
          <w:sz w:val="18"/>
          <w:szCs w:val="18"/>
        </w:rPr>
      </w:pPr>
    </w:p>
    <w:p w14:paraId="64511167" w14:textId="77777777" w:rsidR="00302AD4" w:rsidRDefault="00302AD4" w:rsidP="00302AD4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  <w:highlight w:val="lightGray"/>
        </w:rPr>
        <w:t>&lt;Naam Opdrachtnemer(s)&gt;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  <w:highlight w:val="lightGray"/>
        </w:rPr>
        <w:t>&lt;verklaart/verklaren&gt;</w:t>
      </w:r>
      <w:r>
        <w:rPr>
          <w:color w:val="000000"/>
          <w:sz w:val="18"/>
          <w:szCs w:val="18"/>
        </w:rPr>
        <w:t xml:space="preserve"> hierbij dat zij </w:t>
      </w:r>
      <w:r>
        <w:rPr>
          <w:color w:val="000000"/>
          <w:sz w:val="18"/>
          <w:szCs w:val="18"/>
          <w:highlight w:val="lightGray"/>
        </w:rPr>
        <w:t>&lt;voldoet/voldoen&gt;</w:t>
      </w:r>
      <w:r>
        <w:rPr>
          <w:color w:val="000000"/>
          <w:sz w:val="18"/>
          <w:szCs w:val="18"/>
        </w:rPr>
        <w:t xml:space="preserve"> aan </w:t>
      </w:r>
      <w:r>
        <w:rPr>
          <w:color w:val="000000"/>
          <w:sz w:val="18"/>
          <w:szCs w:val="18"/>
          <w:highlight w:val="lightGray"/>
        </w:rPr>
        <w:t xml:space="preserve">&lt;haar/hun&gt; </w:t>
      </w:r>
      <w:r>
        <w:rPr>
          <w:color w:val="000000"/>
          <w:sz w:val="18"/>
          <w:szCs w:val="18"/>
        </w:rPr>
        <w:t xml:space="preserve">verplichting voor Social Return. Deze verplichting staat in artikel </w:t>
      </w:r>
      <w:r>
        <w:rPr>
          <w:color w:val="000000"/>
          <w:sz w:val="18"/>
          <w:szCs w:val="18"/>
          <w:highlight w:val="lightGray"/>
        </w:rPr>
        <w:t>&lt;X&gt;</w:t>
      </w:r>
      <w:r>
        <w:rPr>
          <w:color w:val="000000"/>
          <w:sz w:val="18"/>
          <w:szCs w:val="18"/>
        </w:rPr>
        <w:t xml:space="preserve"> en verder in de overeenkomst met als naam: </w:t>
      </w:r>
      <w:r>
        <w:rPr>
          <w:color w:val="000000"/>
          <w:sz w:val="18"/>
          <w:szCs w:val="18"/>
          <w:highlight w:val="lightGray"/>
        </w:rPr>
        <w:t>&lt;naam overeenkomst&gt;</w:t>
      </w:r>
      <w:r>
        <w:rPr>
          <w:color w:val="000000"/>
          <w:sz w:val="18"/>
          <w:szCs w:val="18"/>
        </w:rPr>
        <w:t xml:space="preserve">, met het kenmerk: </w:t>
      </w:r>
      <w:r>
        <w:rPr>
          <w:color w:val="000000"/>
          <w:sz w:val="18"/>
          <w:szCs w:val="18"/>
          <w:highlight w:val="lightGray"/>
        </w:rPr>
        <w:t>&lt;kenmerk&gt;</w:t>
      </w:r>
      <w:r>
        <w:rPr>
          <w:color w:val="000000"/>
          <w:sz w:val="18"/>
          <w:szCs w:val="18"/>
        </w:rPr>
        <w:t>.</w:t>
      </w:r>
    </w:p>
    <w:p w14:paraId="15159A3A" w14:textId="77777777" w:rsidR="00302AD4" w:rsidRDefault="00302AD4" w:rsidP="00302AD4">
      <w:pPr>
        <w:rPr>
          <w:color w:val="000000"/>
          <w:sz w:val="18"/>
          <w:szCs w:val="18"/>
        </w:rPr>
      </w:pPr>
    </w:p>
    <w:p w14:paraId="78CA5592" w14:textId="77777777" w:rsidR="00302AD4" w:rsidRDefault="00302AD4" w:rsidP="00302AD4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4</w:t>
      </w:r>
      <w:r>
        <w:rPr>
          <w:b/>
          <w:color w:val="000000"/>
          <w:sz w:val="18"/>
          <w:szCs w:val="18"/>
        </w:rPr>
        <w:tab/>
        <w:t>Ondertekening</w:t>
      </w:r>
    </w:p>
    <w:p w14:paraId="0541AC37" w14:textId="77777777" w:rsidR="00302AD4" w:rsidRDefault="00302AD4" w:rsidP="00302AD4">
      <w:pPr>
        <w:rPr>
          <w:color w:val="000000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23"/>
        <w:gridCol w:w="4564"/>
      </w:tblGrid>
      <w:tr w:rsidR="00302AD4" w14:paraId="75F2C516" w14:textId="77777777" w:rsidTr="00302AD4">
        <w:trPr>
          <w:trHeight w:val="51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7C4B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1993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bCs/>
                <w:sz w:val="18"/>
                <w:szCs w:val="18"/>
              </w:rPr>
            </w:r>
            <w:r>
              <w:rPr>
                <w:rFonts w:eastAsia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sz w:val="18"/>
                <w:szCs w:val="18"/>
              </w:rPr>
              <w:fldChar w:fldCharType="end"/>
            </w:r>
          </w:p>
        </w:tc>
      </w:tr>
      <w:tr w:rsidR="00302AD4" w14:paraId="6000DD0A" w14:textId="77777777" w:rsidTr="00302AD4">
        <w:trPr>
          <w:trHeight w:val="51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CF08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</w:t>
            </w:r>
            <w:proofErr w:type="spellStart"/>
            <w:r>
              <w:rPr>
                <w:sz w:val="18"/>
                <w:szCs w:val="18"/>
              </w:rPr>
              <w:t>ondertekeningsbevoegd</w:t>
            </w:r>
            <w:proofErr w:type="spellEnd"/>
            <w:r>
              <w:rPr>
                <w:sz w:val="18"/>
                <w:szCs w:val="18"/>
              </w:rPr>
              <w:t xml:space="preserve"> persoon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5FAB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bCs/>
                <w:sz w:val="18"/>
                <w:szCs w:val="18"/>
              </w:rPr>
            </w:r>
            <w:r>
              <w:rPr>
                <w:rFonts w:eastAsia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sz w:val="18"/>
                <w:szCs w:val="18"/>
              </w:rPr>
              <w:fldChar w:fldCharType="end"/>
            </w:r>
          </w:p>
        </w:tc>
      </w:tr>
      <w:tr w:rsidR="00302AD4" w14:paraId="0596E608" w14:textId="77777777" w:rsidTr="00302AD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B222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9299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bCs/>
                <w:sz w:val="18"/>
                <w:szCs w:val="18"/>
              </w:rPr>
            </w:r>
            <w:r>
              <w:rPr>
                <w:rFonts w:eastAsia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sz w:val="18"/>
                <w:szCs w:val="18"/>
              </w:rPr>
              <w:fldChar w:fldCharType="end"/>
            </w:r>
          </w:p>
        </w:tc>
      </w:tr>
      <w:tr w:rsidR="00302AD4" w14:paraId="5946AE40" w14:textId="77777777" w:rsidTr="00302AD4">
        <w:trPr>
          <w:trHeight w:val="7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6A7F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365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bCs/>
                <w:sz w:val="18"/>
                <w:szCs w:val="18"/>
              </w:rPr>
            </w:r>
            <w:r>
              <w:rPr>
                <w:rFonts w:eastAsia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sz w:val="18"/>
                <w:szCs w:val="18"/>
              </w:rPr>
              <w:fldChar w:fldCharType="end"/>
            </w:r>
          </w:p>
        </w:tc>
      </w:tr>
    </w:tbl>
    <w:p w14:paraId="0797B6C1" w14:textId="77777777" w:rsidR="00302AD4" w:rsidRDefault="00302AD4" w:rsidP="00302AD4">
      <w:pPr>
        <w:rPr>
          <w:sz w:val="18"/>
          <w:szCs w:val="18"/>
        </w:rPr>
      </w:pPr>
    </w:p>
    <w:p w14:paraId="1D38B824" w14:textId="561E62E7" w:rsidR="008C7D0C" w:rsidRPr="00302AD4" w:rsidRDefault="008C7D0C" w:rsidP="00302AD4"/>
    <w:sectPr w:rsidR="008C7D0C" w:rsidRPr="00302AD4" w:rsidSect="004016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43" w:right="2550" w:bottom="992" w:left="1559" w:header="2211" w:footer="737" w:gutter="0"/>
      <w:paperSrc w:first="264" w:other="26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2A31C" w14:textId="77777777" w:rsidR="005B0A11" w:rsidRDefault="005B0A11">
      <w:r>
        <w:separator/>
      </w:r>
    </w:p>
    <w:p w14:paraId="4D684568" w14:textId="77777777" w:rsidR="005B0A11" w:rsidRDefault="005B0A11"/>
  </w:endnote>
  <w:endnote w:type="continuationSeparator" w:id="0">
    <w:p w14:paraId="6D349DBA" w14:textId="77777777" w:rsidR="005B0A11" w:rsidRDefault="005B0A11">
      <w:r>
        <w:continuationSeparator/>
      </w:r>
    </w:p>
    <w:p w14:paraId="1693E926" w14:textId="77777777" w:rsidR="005B0A11" w:rsidRDefault="005B0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 3 of 9">
    <w:altName w:val="Courier New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BB75E" w14:textId="3D52665B" w:rsidR="005B0A11" w:rsidRDefault="00302AD4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80768" behindDoc="0" locked="0" layoutInCell="1" allowOverlap="1" wp14:anchorId="1D2D74A5" wp14:editId="0E94AF89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8" name="Tekstvak 8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9D95DE" w14:textId="748B61E0" w:rsidR="00302AD4" w:rsidRPr="00302AD4" w:rsidRDefault="00302AD4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02AD4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2D74A5" id="_x0000_t202" coordsize="21600,21600" o:spt="202" path="m,l,21600r21600,l21600,xe">
              <v:stroke joinstyle="miter"/>
              <v:path gradientshapeok="t" o:connecttype="rect"/>
            </v:shapetype>
            <v:shape id="Tekstvak 8" o:spid="_x0000_s1027" type="#_x0000_t202" alt="Intern gebruik" style="position:absolute;margin-left:0;margin-top:.05pt;width:34.95pt;height:34.95pt;z-index:25168076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k7SCQIAABw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qSuj+3v4PyRFN56BcenFzXVHsjAr4ITxumQUi1+EyH&#10;bqAtOAyIswr8z7/ZYzwRT17OWlJMwS1JmrPmu6WFzK9vp1Fg6ULAj2A3AnswD0AynNGLcDLBGIfN&#10;CLUH80ZyXsU65BJWUrWC4wgfsFcuPQepVqsURDJyAjd262RMHemKXL52b8K7gXCkTT3BqCaRf+C9&#10;j41/Brc6ILGflhKp7XkcGCcJprUOzyVq/P09RV0e9fIXAA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bkZO0gkCAAAcBAAADgAA&#10;AAAAAAAAAAAAAAAuAgAAZHJzL2Uyb0RvYy54bWxQSwECLQAUAAYACAAAACEANIE6FtoAAAADAQAA&#10;DwAAAAAAAAAAAAAAAABjBAAAZHJzL2Rvd25yZXYueG1sUEsFBgAAAAAEAAQA8wAAAGoFAAAAAA==&#10;" filled="f" stroked="f">
              <v:fill o:detectmouseclick="t"/>
              <v:textbox style="mso-fit-shape-to-text:t" inset="5pt,0,0,0">
                <w:txbxContent>
                  <w:p w14:paraId="6C9D95DE" w14:textId="748B61E0" w:rsidR="00302AD4" w:rsidRPr="00302AD4" w:rsidRDefault="00302AD4">
                    <w:pPr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02AD4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EE672B4" w14:textId="77777777" w:rsidR="005B0A11" w:rsidRDefault="005B0A11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5B0A11" w14:paraId="32811F4C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69CB5042" w14:textId="77777777" w:rsidR="005B0A11" w:rsidRDefault="005B0A11" w:rsidP="002B153C">
          <w:pPr>
            <w:pStyle w:val="Huisstijl-Rubricering"/>
          </w:pPr>
          <w:r>
            <w:t>VERTROUWELIJK</w:t>
          </w:r>
        </w:p>
      </w:tc>
      <w:tc>
        <w:tcPr>
          <w:tcW w:w="2148" w:type="dxa"/>
        </w:tcPr>
        <w:p w14:paraId="37D2F155" w14:textId="77777777" w:rsidR="005B0A11" w:rsidRDefault="005B0A11" w:rsidP="00600CF0">
          <w:pPr>
            <w:pStyle w:val="Huisstijl-Paginanummering"/>
          </w:pPr>
          <w:r w:rsidRPr="00CD362D">
            <w:rPr>
              <w:rStyle w:val="Huisstijl-GegevenCharChar"/>
            </w:rPr>
            <w:t xml:space="preserve">Pagina </w:t>
          </w:r>
          <w:r w:rsidRPr="00CD362D">
            <w:rPr>
              <w:rStyle w:val="Huisstijl-GegevenCharChar"/>
            </w:rPr>
            <w:fldChar w:fldCharType="begin"/>
          </w:r>
          <w:r w:rsidRPr="00CD362D">
            <w:rPr>
              <w:rStyle w:val="Huisstijl-GegevenCharChar"/>
            </w:rPr>
            <w:instrText xml:space="preserve"> PAGE   \* MERGEFORMAT </w:instrText>
          </w:r>
          <w:r w:rsidRPr="00CD362D">
            <w:rPr>
              <w:rStyle w:val="Huisstijl-GegevenCharChar"/>
            </w:rPr>
            <w:fldChar w:fldCharType="separate"/>
          </w:r>
          <w:r>
            <w:rPr>
              <w:rStyle w:val="Huisstijl-GegevenCharChar"/>
            </w:rPr>
            <w:t>2</w:t>
          </w:r>
          <w:r w:rsidRPr="00CD362D">
            <w:rPr>
              <w:rStyle w:val="Huisstijl-GegevenCharChar"/>
            </w:rPr>
            <w:fldChar w:fldCharType="end"/>
          </w:r>
          <w:r w:rsidRPr="00CD362D">
            <w:rPr>
              <w:rStyle w:val="Huisstijl-GegevenCharChar"/>
            </w:rPr>
            <w:t xml:space="preserve"> van</w:t>
          </w:r>
          <w:r>
            <w:t xml:space="preserve"> </w:t>
          </w:r>
          <w:fldSimple w:instr=" NUMPAGES   \* MERGEFORMAT ">
            <w:r>
              <w:t>1</w:t>
            </w:r>
          </w:fldSimple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75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</w:tblGrid>
    <w:tr w:rsidR="005B0A11" w:rsidRPr="00FF316D" w14:paraId="04AC323C" w14:textId="77777777" w:rsidTr="00FD12FD">
      <w:trPr>
        <w:trHeight w:hRule="exact" w:val="240"/>
      </w:trPr>
      <w:tc>
        <w:tcPr>
          <w:tcW w:w="7752" w:type="dxa"/>
          <w:shd w:val="clear" w:color="auto" w:fill="auto"/>
        </w:tcPr>
        <w:p w14:paraId="28A608CC" w14:textId="2C68493E" w:rsidR="005B0A11" w:rsidRPr="00FF316D" w:rsidRDefault="00302AD4" w:rsidP="002E1628">
          <w:pPr>
            <w:pStyle w:val="Huisstijl-Rubricering"/>
          </w:pPr>
          <w:r>
            <w:rPr>
              <w:sz w:val="2"/>
              <w:szCs w:val="2"/>
            </w:rPr>
            <mc:AlternateContent>
              <mc:Choice Requires="wps">
                <w:drawing>
                  <wp:anchor distT="0" distB="0" distL="0" distR="0" simplePos="0" relativeHeight="251681792" behindDoc="0" locked="0" layoutInCell="1" allowOverlap="1" wp14:anchorId="37CEA385" wp14:editId="07093AB5">
                    <wp:simplePos x="635" y="635"/>
                    <wp:positionH relativeFrom="leftMargin">
                      <wp:align>left</wp:align>
                    </wp:positionH>
                    <wp:positionV relativeFrom="paragraph">
                      <wp:posOffset>635</wp:posOffset>
                    </wp:positionV>
                    <wp:extent cx="443865" cy="443865"/>
                    <wp:effectExtent l="0" t="0" r="4445" b="16510"/>
                    <wp:wrapSquare wrapText="bothSides"/>
                    <wp:docPr id="14" name="Tekstvak 14" descr="Intern gebruik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3EDC29A" w14:textId="634F5FD7" w:rsidR="00302AD4" w:rsidRPr="00302AD4" w:rsidRDefault="00302AD4">
                                <w:pPr>
                                  <w:rPr>
                                    <w:rFonts w:ascii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302AD4">
                                  <w:rPr>
                                    <w:rFonts w:ascii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Intern gebruik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7CEA385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14" o:spid="_x0000_s1028" type="#_x0000_t202" alt="Intern gebruik" style="position:absolute;margin-left:0;margin-top:.05pt;width:34.95pt;height:34.95pt;z-index:25168179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DFsCgIAABw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" filled="f" stroked="f">
                    <v:fill o:detectmouseclick="t"/>
                    <v:textbox style="mso-fit-shape-to-text:t" inset="5pt,0,0,0">
                      <w:txbxContent>
                        <w:p w14:paraId="53EDC29A" w14:textId="634F5FD7" w:rsidR="00302AD4" w:rsidRPr="00302AD4" w:rsidRDefault="00302AD4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02AD4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5B0A11" w:rsidRPr="00FF316D">
            <w:rPr>
              <w:sz w:val="2"/>
              <w:szCs w:val="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763235FC" wp14:editId="7F4DF4F0">
                    <wp:simplePos x="0" y="0"/>
                    <wp:positionH relativeFrom="page">
                      <wp:posOffset>4914900</wp:posOffset>
                    </wp:positionH>
                    <wp:positionV relativeFrom="page">
                      <wp:posOffset>215900</wp:posOffset>
                    </wp:positionV>
                    <wp:extent cx="1546225" cy="198120"/>
                    <wp:effectExtent l="0" t="0" r="0" b="0"/>
                    <wp:wrapNone/>
                    <wp:docPr id="12" name="Text Box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46225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Style w:val="Tabelraster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491"/>
                                  <w:gridCol w:w="140"/>
                                  <w:gridCol w:w="295"/>
                                  <w:gridCol w:w="1448"/>
                                </w:tblGrid>
                                <w:tr w:rsidR="005B0A11" w:rsidRPr="00FF316D" w14:paraId="480DCFA2" w14:textId="77777777" w:rsidTr="00605294">
                                  <w:tc>
                                    <w:tcPr>
                                      <w:tcW w:w="360" w:type="dxa"/>
                                      <w:noWrap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38391E6D" w14:textId="77777777" w:rsidR="005B0A11" w:rsidRPr="00FF316D" w:rsidRDefault="005B0A11" w:rsidP="00FD12FD">
                                      <w:pPr>
                                        <w:pStyle w:val="Huisstijl-Gegeven"/>
                                      </w:pPr>
                                      <w:bookmarkStart w:id="2" w:name="bmPag2" w:colFirst="0" w:colLast="0"/>
                                      <w:bookmarkStart w:id="3" w:name="bmPagVan2" w:colFirst="2" w:colLast="2"/>
                                      <w:r w:rsidRPr="00FF316D">
                                        <w:t>Pagina</w:t>
                                      </w:r>
                                    </w:p>
                                  </w:tc>
                                  <w:tc>
                                    <w:tcPr>
                                      <w:tcW w:w="113" w:type="dxa"/>
                                      <w:noWrap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02511C09" w14:textId="77777777" w:rsidR="005B0A11" w:rsidRPr="00FF316D" w:rsidRDefault="005B0A11" w:rsidP="00FD12FD">
                                      <w:pPr>
                                        <w:pStyle w:val="Huisstijl-Gegeven"/>
                                      </w:pPr>
                                      <w:r w:rsidRPr="00FF316D">
                                        <w:rPr>
                                          <w:rStyle w:val="Huisstijl-GegevenCharChar"/>
                                        </w:rPr>
                                        <w:fldChar w:fldCharType="begin"/>
                                      </w:r>
                                      <w:r w:rsidRPr="00FF316D">
                                        <w:rPr>
                                          <w:rStyle w:val="Huisstijl-GegevenCharChar"/>
                                        </w:rPr>
                                        <w:instrText xml:space="preserve"> PAGE   \* MERGEFORMAT </w:instrText>
                                      </w:r>
                                      <w:r w:rsidRPr="00FF316D">
                                        <w:rPr>
                                          <w:rStyle w:val="Huisstijl-GegevenCharChar"/>
                                        </w:rPr>
                                        <w:fldChar w:fldCharType="separate"/>
                                      </w:r>
                                      <w:r>
                                        <w:rPr>
                                          <w:rStyle w:val="Huisstijl-GegevenCharChar"/>
                                        </w:rPr>
                                        <w:t>2</w:t>
                                      </w:r>
                                      <w:r w:rsidRPr="00FF316D">
                                        <w:rPr>
                                          <w:rStyle w:val="Huisstijl-GegevenCharChar"/>
                                        </w:rPr>
                                        <w:fldChar w:fldCharType="end"/>
                                      </w:r>
                                    </w:p>
                                  </w:tc>
                                  <w:tc>
                                    <w:tcPr>
                                      <w:tcW w:w="180" w:type="dxa"/>
                                      <w:noWrap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7CAD2FFA" w14:textId="77777777" w:rsidR="005B0A11" w:rsidRPr="00FF316D" w:rsidRDefault="005B0A11" w:rsidP="00FD12FD">
                                      <w:pPr>
                                        <w:pStyle w:val="Huisstijl-Gegeven"/>
                                      </w:pPr>
                                      <w:r w:rsidRPr="00FF316D">
                                        <w:t>van</w:t>
                                      </w:r>
                                    </w:p>
                                  </w:tc>
                                  <w:tc>
                                    <w:tcPr>
                                      <w:tcW w:w="1440" w:type="dxa"/>
                                      <w:noWrap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1B167832" w14:textId="77777777" w:rsidR="005B0A11" w:rsidRPr="00FF316D" w:rsidRDefault="00AE5F93" w:rsidP="00FD12FD">
                                      <w:pPr>
                                        <w:pStyle w:val="Huisstijl-Gegeven"/>
                                      </w:pPr>
                                      <w:fldSimple w:instr=" NUMPAGES \* MERGEFORMAT ">
                                        <w:r w:rsidR="005B0A11">
                                          <w:t>1</w:t>
                                        </w:r>
                                      </w:fldSimple>
                                    </w:p>
                                  </w:tc>
                                </w:tr>
                                <w:bookmarkEnd w:id="2"/>
                                <w:bookmarkEnd w:id="3"/>
                              </w:tbl>
                              <w:p w14:paraId="54E35FE7" w14:textId="77777777" w:rsidR="005B0A11" w:rsidRPr="00FF316D" w:rsidRDefault="005B0A11"/>
                            </w:txbxContent>
                          </wps:txbx>
                          <wps:bodyPr rot="0" vert="horz" wrap="square" lIns="0" tIns="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63235F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4" o:spid="_x0000_s1029" type="#_x0000_t202" style="position:absolute;margin-left:387pt;margin-top:17pt;width:121.75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" filled="f" stroked="f">
                    <v:textbox inset="0,0">
                      <w:txbxContent>
                        <w:tbl>
                          <w:tblPr>
                            <w:tblStyle w:val="Tabelraster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491"/>
                            <w:gridCol w:w="140"/>
                            <w:gridCol w:w="295"/>
                            <w:gridCol w:w="1448"/>
                          </w:tblGrid>
                          <w:tr w:rsidR="005B0A11" w:rsidRPr="00FF316D" w14:paraId="480DCFA2" w14:textId="77777777" w:rsidTr="00605294">
                            <w:tc>
                              <w:tcPr>
                                <w:tcW w:w="36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38391E6D" w14:textId="77777777" w:rsidR="005B0A11" w:rsidRPr="00FF316D" w:rsidRDefault="005B0A11" w:rsidP="00FD12FD">
                                <w:pPr>
                                  <w:pStyle w:val="Huisstijl-Gegeven"/>
                                </w:pPr>
                                <w:bookmarkStart w:id="4" w:name="bmPag2" w:colFirst="0" w:colLast="0"/>
                                <w:bookmarkStart w:id="5" w:name="bmPagVan2" w:colFirst="2" w:colLast="2"/>
                                <w:r w:rsidRPr="00FF316D">
                                  <w:t>Pagina</w:t>
                                </w:r>
                              </w:p>
                            </w:tc>
                            <w:tc>
                              <w:tcPr>
                                <w:tcW w:w="113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02511C09" w14:textId="77777777" w:rsidR="005B0A11" w:rsidRPr="00FF316D" w:rsidRDefault="005B0A11" w:rsidP="00FD12FD">
                                <w:pPr>
                                  <w:pStyle w:val="Huisstijl-Gegeven"/>
                                </w:pP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begin"/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instrText xml:space="preserve"> PAGE   \* MERGEFORMAT </w:instrText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Huisstijl-GegevenCharChar"/>
                                  </w:rPr>
                                  <w:t>2</w:t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8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7CAD2FFA" w14:textId="77777777" w:rsidR="005B0A11" w:rsidRPr="00FF316D" w:rsidRDefault="005B0A11" w:rsidP="00FD12FD">
                                <w:pPr>
                                  <w:pStyle w:val="Huisstijl-Gegeven"/>
                                </w:pPr>
                                <w:r w:rsidRPr="00FF316D">
                                  <w:t>van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1B167832" w14:textId="77777777" w:rsidR="005B0A11" w:rsidRPr="00FF316D" w:rsidRDefault="00AE5F93" w:rsidP="00FD12FD">
                                <w:pPr>
                                  <w:pStyle w:val="Huisstijl-Gegeven"/>
                                </w:pPr>
                                <w:fldSimple w:instr=" NUMPAGES \* MERGEFORMAT ">
                                  <w:r w:rsidR="005B0A11">
                                    <w:t>1</w:t>
                                  </w:r>
                                </w:fldSimple>
                              </w:p>
                            </w:tc>
                          </w:tr>
                          <w:bookmarkEnd w:id="4"/>
                          <w:bookmarkEnd w:id="5"/>
                        </w:tbl>
                        <w:p w14:paraId="54E35FE7" w14:textId="77777777" w:rsidR="005B0A11" w:rsidRPr="00FF316D" w:rsidRDefault="005B0A11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5B0A11" w:rsidRPr="00FF316D"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CBA86B5" wp14:editId="4ACEC0C5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215900</wp:posOffset>
                    </wp:positionV>
                    <wp:extent cx="4319905" cy="215900"/>
                    <wp:effectExtent l="0" t="0" r="4445" b="0"/>
                    <wp:wrapNone/>
                    <wp:docPr id="11" name="Text Box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19905" cy="215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Style w:val="Tabelraster"/>
                                  <w:tblW w:w="6948" w:type="dxa"/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6948"/>
                                </w:tblGrid>
                                <w:tr w:rsidR="005B0A11" w:rsidRPr="00FF316D" w14:paraId="787A371B" w14:textId="77777777" w:rsidTr="003E786D">
                                  <w:trPr>
                                    <w:trHeight w:hRule="exact" w:val="238"/>
                                  </w:trPr>
                                  <w:tc>
                                    <w:tcPr>
                                      <w:tcW w:w="6948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6DFF5C06" w14:textId="77777777" w:rsidR="005B0A11" w:rsidRPr="00FF316D" w:rsidRDefault="005B0A11" w:rsidP="00FF316D">
                                      <w:pPr>
                                        <w:pStyle w:val="Huisstijl-Rubricering"/>
                                      </w:pPr>
                                      <w:bookmarkStart w:id="6" w:name="bmRubricering3" w:colFirst="0" w:colLast="1"/>
                                      <w:r w:rsidRPr="00FF316D"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bookmarkEnd w:id="6"/>
                              </w:tbl>
                              <w:p w14:paraId="03A0FA6D" w14:textId="77777777" w:rsidR="005B0A11" w:rsidRPr="00FF316D" w:rsidRDefault="005B0A11"/>
                            </w:txbxContent>
                          </wps:txbx>
                          <wps:bodyPr rot="0" vert="horz" wrap="square" lIns="0" tIns="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CBA86B5" id="Text Box 53" o:spid="_x0000_s1030" type="#_x0000_t202" style="position:absolute;margin-left:0;margin-top:17pt;width:340.15pt;height:1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" filled="f" stroked="f">
                    <v:textbox inset="0,0">
                      <w:txbxContent>
                        <w:tbl>
                          <w:tblPr>
                            <w:tblStyle w:val="Tabelraster"/>
                            <w:tblW w:w="694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6948"/>
                          </w:tblGrid>
                          <w:tr w:rsidR="005B0A11" w:rsidRPr="00FF316D" w14:paraId="787A371B" w14:textId="77777777" w:rsidTr="003E786D">
                            <w:trPr>
                              <w:trHeight w:hRule="exact" w:val="238"/>
                            </w:trPr>
                            <w:tc>
                              <w:tcPr>
                                <w:tcW w:w="694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DFF5C06" w14:textId="77777777" w:rsidR="005B0A11" w:rsidRPr="00FF316D" w:rsidRDefault="005B0A11" w:rsidP="00FF316D">
                                <w:pPr>
                                  <w:pStyle w:val="Huisstijl-Rubricering"/>
                                </w:pPr>
                                <w:bookmarkStart w:id="7" w:name="bmRubricering3" w:colFirst="0" w:colLast="1"/>
                                <w:r w:rsidRPr="00FF316D">
                                  <w:t xml:space="preserve"> </w:t>
                                </w:r>
                              </w:p>
                            </w:tc>
                          </w:tr>
                          <w:bookmarkEnd w:id="7"/>
                        </w:tbl>
                        <w:p w14:paraId="03A0FA6D" w14:textId="77777777" w:rsidR="005B0A11" w:rsidRPr="00FF316D" w:rsidRDefault="005B0A11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5B0A11" w:rsidRPr="00FF316D">
            <w:t xml:space="preserve"> </w:t>
          </w:r>
          <w:bookmarkStart w:id="8" w:name="bmVoettekst1"/>
        </w:p>
      </w:tc>
    </w:tr>
    <w:bookmarkEnd w:id="8"/>
  </w:tbl>
  <w:p w14:paraId="5D0FDD25" w14:textId="77777777" w:rsidR="005B0A11" w:rsidRPr="00FF316D" w:rsidRDefault="005B0A11" w:rsidP="00BC3B53">
    <w:pPr>
      <w:pStyle w:val="Voettekst"/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77E63" w14:textId="0C702176" w:rsidR="005B0A11" w:rsidRPr="004F2325" w:rsidRDefault="00302AD4" w:rsidP="00023E9A">
    <w:pPr>
      <w:pStyle w:val="Voettekst"/>
      <w:spacing w:line="240" w:lineRule="auto"/>
      <w:rPr>
        <w:szCs w:val="18"/>
      </w:rPr>
    </w:pPr>
    <w:r>
      <w:rPr>
        <w:noProof/>
        <w:szCs w:val="18"/>
      </w:rPr>
      <mc:AlternateContent>
        <mc:Choice Requires="wps">
          <w:drawing>
            <wp:anchor distT="0" distB="0" distL="0" distR="0" simplePos="0" relativeHeight="251679744" behindDoc="0" locked="0" layoutInCell="1" allowOverlap="1" wp14:anchorId="44C07320" wp14:editId="1B3EB78E">
              <wp:simplePos x="990600" y="1008697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A68DDA" w14:textId="549CA6F5" w:rsidR="00302AD4" w:rsidRPr="00302AD4" w:rsidRDefault="00302AD4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02AD4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C07320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34" type="#_x0000_t202" alt="Intern gebruik" style="position:absolute;margin-left:0;margin-top:.05pt;width:34.95pt;height:34.95pt;z-index:25167974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" filled="f" stroked="f">
              <v:fill o:detectmouseclick="t"/>
              <v:textbox style="mso-fit-shape-to-text:t" inset="5pt,0,0,0">
                <w:txbxContent>
                  <w:p w14:paraId="14A68DDA" w14:textId="549CA6F5" w:rsidR="00302AD4" w:rsidRPr="00302AD4" w:rsidRDefault="00302AD4">
                    <w:pPr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02AD4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5B0A11">
      <w:rPr>
        <w:noProof/>
        <w:szCs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38539ED" wp14:editId="590C39E6">
              <wp:simplePos x="0" y="0"/>
              <wp:positionH relativeFrom="column">
                <wp:posOffset>-114300</wp:posOffset>
              </wp:positionH>
              <wp:positionV relativeFrom="page">
                <wp:posOffset>10261600</wp:posOffset>
              </wp:positionV>
              <wp:extent cx="4914900" cy="288290"/>
              <wp:effectExtent l="0" t="3175" r="0" b="3810"/>
              <wp:wrapNone/>
              <wp:docPr id="6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14900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4680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700"/>
                            <w:gridCol w:w="360"/>
                            <w:gridCol w:w="1620"/>
                          </w:tblGrid>
                          <w:tr w:rsidR="005B0A11" w:rsidRPr="00FF316D" w14:paraId="0EDE2CA1" w14:textId="77777777" w:rsidTr="00927636">
                            <w:trPr>
                              <w:trHeight w:hRule="exact" w:val="454"/>
                            </w:trPr>
                            <w:tc>
                              <w:tcPr>
                                <w:tcW w:w="270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53F517E" w14:textId="77777777" w:rsidR="005B0A11" w:rsidRPr="00FF316D" w:rsidRDefault="005B0A11">
                                <w:pPr>
                                  <w:rPr>
                                    <w:rFonts w:ascii="Free 3 of 9" w:hAnsi="Free 3 of 9"/>
                                    <w:color w:val="FFFFFF"/>
                                    <w:sz w:val="56"/>
                                    <w:szCs w:val="56"/>
                                  </w:rPr>
                                </w:pPr>
                                <w:bookmarkStart w:id="72" w:name="Barcodetekst" w:colFirst="2" w:colLast="2"/>
                                <w:bookmarkStart w:id="73" w:name="Barcode" w:colFirst="0" w:colLast="0"/>
                              </w:p>
                            </w:tc>
                            <w:tc>
                              <w:tcPr>
                                <w:tcW w:w="36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19263521" w14:textId="77777777" w:rsidR="005B0A11" w:rsidRPr="00FF316D" w:rsidRDefault="005B0A11"/>
                            </w:tc>
                            <w:tc>
                              <w:tcPr>
                                <w:tcW w:w="162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9D0EB42" w14:textId="77777777" w:rsidR="005B0A11" w:rsidRPr="00FF316D" w:rsidRDefault="005B0A11"/>
                            </w:tc>
                          </w:tr>
                          <w:bookmarkEnd w:id="72"/>
                          <w:bookmarkEnd w:id="73"/>
                        </w:tbl>
                        <w:p w14:paraId="7C62D44E" w14:textId="77777777" w:rsidR="005B0A11" w:rsidRPr="00FF316D" w:rsidRDefault="005B0A11" w:rsidP="00771BDB"/>
                      </w:txbxContent>
                    </wps:txbx>
                    <wps:bodyPr rot="0" vert="horz" wrap="square" lIns="90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539ED" id="_x0000_t202" coordsize="21600,21600" o:spt="202" path="m,l,21600r21600,l21600,xe">
              <v:stroke joinstyle="miter"/>
              <v:path gradientshapeok="t" o:connecttype="rect"/>
            </v:shapetype>
            <v:shape id="Text Box 63" o:spid="_x0000_s1035" type="#_x0000_t202" style="position:absolute;margin-left:-9pt;margin-top:808pt;width:387pt;height:22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" filled="f" stroked="f">
              <v:textbox inset="2.5mm,0,0,0">
                <w:txbxContent>
                  <w:tbl>
                    <w:tblPr>
                      <w:tblStyle w:val="Tabelraster"/>
                      <w:tblW w:w="4680" w:type="dxa"/>
                      <w:tblLook w:val="01E0" w:firstRow="1" w:lastRow="1" w:firstColumn="1" w:lastColumn="1" w:noHBand="0" w:noVBand="0"/>
                    </w:tblPr>
                    <w:tblGrid>
                      <w:gridCol w:w="2700"/>
                      <w:gridCol w:w="360"/>
                      <w:gridCol w:w="1620"/>
                    </w:tblGrid>
                    <w:tr w:rsidR="005B0A11" w:rsidRPr="00FF316D" w14:paraId="0EDE2CA1" w14:textId="77777777" w:rsidTr="00927636">
                      <w:trPr>
                        <w:trHeight w:hRule="exact" w:val="454"/>
                      </w:trPr>
                      <w:tc>
                        <w:tcPr>
                          <w:tcW w:w="27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 w14:paraId="753F517E" w14:textId="77777777" w:rsidR="005B0A11" w:rsidRPr="00FF316D" w:rsidRDefault="005B0A11">
                          <w:pPr>
                            <w:rPr>
                              <w:rFonts w:ascii="Free 3 of 9" w:hAnsi="Free 3 of 9"/>
                              <w:color w:val="FFFFFF"/>
                              <w:sz w:val="56"/>
                              <w:szCs w:val="56"/>
                            </w:rPr>
                          </w:pPr>
                          <w:bookmarkStart w:id="74" w:name="Barcodetekst" w:colFirst="2" w:colLast="2"/>
                          <w:bookmarkStart w:id="75" w:name="Barcode" w:colFirst="0" w:colLast="0"/>
                        </w:p>
                      </w:tc>
                      <w:tc>
                        <w:tcPr>
                          <w:tcW w:w="36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19263521" w14:textId="77777777" w:rsidR="005B0A11" w:rsidRPr="00FF316D" w:rsidRDefault="005B0A11"/>
                      </w:tc>
                      <w:tc>
                        <w:tcPr>
                          <w:tcW w:w="162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9D0EB42" w14:textId="77777777" w:rsidR="005B0A11" w:rsidRPr="00FF316D" w:rsidRDefault="005B0A11"/>
                      </w:tc>
                    </w:tr>
                    <w:bookmarkEnd w:id="74"/>
                    <w:bookmarkEnd w:id="75"/>
                  </w:tbl>
                  <w:p w14:paraId="7C62D44E" w14:textId="77777777" w:rsidR="005B0A11" w:rsidRPr="00FF316D" w:rsidRDefault="005B0A11" w:rsidP="00771BDB"/>
                </w:txbxContent>
              </v:textbox>
              <w10:wrap anchory="page"/>
            </v:shape>
          </w:pict>
        </mc:Fallback>
      </mc:AlternateContent>
    </w:r>
    <w:r w:rsidR="005B0A11">
      <w:rPr>
        <w:noProof/>
        <w:szCs w:val="18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45160FAF" wp14:editId="7A649253">
              <wp:simplePos x="0" y="0"/>
              <wp:positionH relativeFrom="column">
                <wp:posOffset>0</wp:posOffset>
              </wp:positionH>
              <wp:positionV relativeFrom="page">
                <wp:posOffset>10009505</wp:posOffset>
              </wp:positionV>
              <wp:extent cx="4319905" cy="273685"/>
              <wp:effectExtent l="0" t="0" r="4445" b="3810"/>
              <wp:wrapNone/>
              <wp:docPr id="5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990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6948" w:type="dxa"/>
                            <w:jc w:val="center"/>
                            <w:tblLook w:val="01E0" w:firstRow="1" w:lastRow="1" w:firstColumn="1" w:lastColumn="1" w:noHBand="0" w:noVBand="0"/>
                          </w:tblPr>
                          <w:tblGrid>
                            <w:gridCol w:w="6948"/>
                          </w:tblGrid>
                          <w:tr w:rsidR="005B0A11" w:rsidRPr="00FF316D" w14:paraId="32736F43" w14:textId="77777777" w:rsidTr="007D6311">
                            <w:trPr>
                              <w:trHeight w:val="431"/>
                              <w:jc w:val="center"/>
                            </w:trPr>
                            <w:tc>
                              <w:tcPr>
                                <w:tcW w:w="694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B302E77" w14:textId="77777777" w:rsidR="005B0A11" w:rsidRPr="00FF316D" w:rsidRDefault="005B0A11" w:rsidP="00FF316D">
                                <w:pPr>
                                  <w:pStyle w:val="Huisstijl-Rubricering"/>
                                </w:pPr>
                                <w:bookmarkStart w:id="76" w:name="bmRubricering1" w:colFirst="0" w:colLast="1"/>
                                <w:r w:rsidRPr="00FF316D">
                                  <w:t xml:space="preserve"> </w:t>
                                </w:r>
                              </w:p>
                            </w:tc>
                          </w:tr>
                          <w:bookmarkEnd w:id="76"/>
                        </w:tbl>
                        <w:p w14:paraId="118023B3" w14:textId="77777777" w:rsidR="005B0A11" w:rsidRPr="00FF316D" w:rsidRDefault="005B0A11"/>
                      </w:txbxContent>
                    </wps:txbx>
                    <wps:bodyPr rot="0" vert="horz" wrap="square" lIns="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160FAF" id="Text Box 45" o:spid="_x0000_s1036" type="#_x0000_t202" style="position:absolute;margin-left:0;margin-top:788.15pt;width:340.15pt;height:21.5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" filled="f" stroked="f">
              <v:textbox inset="0,0,,0">
                <w:txbxContent>
                  <w:tbl>
                    <w:tblPr>
                      <w:tblStyle w:val="Tabelraster"/>
                      <w:tblW w:w="6948" w:type="dxa"/>
                      <w:jc w:val="center"/>
                      <w:tblLook w:val="01E0" w:firstRow="1" w:lastRow="1" w:firstColumn="1" w:lastColumn="1" w:noHBand="0" w:noVBand="0"/>
                    </w:tblPr>
                    <w:tblGrid>
                      <w:gridCol w:w="6948"/>
                    </w:tblGrid>
                    <w:tr w:rsidR="005B0A11" w:rsidRPr="00FF316D" w14:paraId="32736F43" w14:textId="77777777" w:rsidTr="007D6311">
                      <w:trPr>
                        <w:trHeight w:val="431"/>
                        <w:jc w:val="center"/>
                      </w:trPr>
                      <w:tc>
                        <w:tcPr>
                          <w:tcW w:w="694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B302E77" w14:textId="77777777" w:rsidR="005B0A11" w:rsidRPr="00FF316D" w:rsidRDefault="005B0A11" w:rsidP="00FF316D">
                          <w:pPr>
                            <w:pStyle w:val="Huisstijl-Rubricering"/>
                          </w:pPr>
                          <w:bookmarkStart w:id="77" w:name="bmRubricering1" w:colFirst="0" w:colLast="1"/>
                          <w:r w:rsidRPr="00FF316D">
                            <w:t xml:space="preserve"> </w:t>
                          </w:r>
                        </w:p>
                      </w:tc>
                    </w:tr>
                    <w:bookmarkEnd w:id="77"/>
                  </w:tbl>
                  <w:p w14:paraId="118023B3" w14:textId="77777777" w:rsidR="005B0A11" w:rsidRPr="00FF316D" w:rsidRDefault="005B0A11"/>
                </w:txbxContent>
              </v:textbox>
              <w10:wrap anchory="page"/>
            </v:shape>
          </w:pict>
        </mc:Fallback>
      </mc:AlternateContent>
    </w:r>
    <w:r w:rsidR="005B0A11">
      <w:rPr>
        <w:noProof/>
        <w:szCs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F4E6D9D" wp14:editId="7ED01CCA">
              <wp:simplePos x="0" y="0"/>
              <wp:positionH relativeFrom="column">
                <wp:posOffset>4831715</wp:posOffset>
              </wp:positionH>
              <wp:positionV relativeFrom="page">
                <wp:posOffset>7810500</wp:posOffset>
              </wp:positionV>
              <wp:extent cx="1111885" cy="914400"/>
              <wp:effectExtent l="2540" t="0" r="0" b="0"/>
              <wp:wrapNone/>
              <wp:docPr id="4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188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0" w:type="auto"/>
                            <w:tblLook w:val="01E0" w:firstRow="1" w:lastRow="1" w:firstColumn="1" w:lastColumn="1" w:noHBand="0" w:noVBand="0"/>
                          </w:tblPr>
                          <w:tblGrid>
                            <w:gridCol w:w="1440"/>
                          </w:tblGrid>
                          <w:tr w:rsidR="005B0A11" w:rsidRPr="00FF316D" w14:paraId="2232CADB" w14:textId="77777777" w:rsidTr="009550F1">
                            <w:trPr>
                              <w:trHeight w:hRule="exact" w:val="1134"/>
                            </w:trPr>
                            <w:tc>
                              <w:tcPr>
                                <w:tcW w:w="144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E0B4A6B" w14:textId="77777777" w:rsidR="005B0A11" w:rsidRPr="00FF316D" w:rsidRDefault="005B0A11">
                                <w:bookmarkStart w:id="78" w:name="bmSlogan" w:colFirst="0" w:colLast="1"/>
                              </w:p>
                            </w:tc>
                          </w:tr>
                          <w:bookmarkEnd w:id="78"/>
                        </w:tbl>
                        <w:p w14:paraId="119D0130" w14:textId="77777777" w:rsidR="005B0A11" w:rsidRPr="00FF316D" w:rsidRDefault="005B0A1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4E6D9D" id="Text Box 57" o:spid="_x0000_s1037" type="#_x0000_t202" style="position:absolute;margin-left:380.45pt;margin-top:615pt;width:87.55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" filled="f" stroked="f">
              <v:textbox>
                <w:txbxContent>
                  <w:tbl>
                    <w:tblPr>
                      <w:tblStyle w:val="Tabelraster"/>
                      <w:tblW w:w="0" w:type="auto"/>
                      <w:tblLook w:val="01E0" w:firstRow="1" w:lastRow="1" w:firstColumn="1" w:lastColumn="1" w:noHBand="0" w:noVBand="0"/>
                    </w:tblPr>
                    <w:tblGrid>
                      <w:gridCol w:w="1440"/>
                    </w:tblGrid>
                    <w:tr w:rsidR="005B0A11" w:rsidRPr="00FF316D" w14:paraId="2232CADB" w14:textId="77777777" w:rsidTr="009550F1">
                      <w:trPr>
                        <w:trHeight w:hRule="exact" w:val="1134"/>
                      </w:trPr>
                      <w:tc>
                        <w:tcPr>
                          <w:tcW w:w="144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 w14:paraId="4E0B4A6B" w14:textId="77777777" w:rsidR="005B0A11" w:rsidRPr="00FF316D" w:rsidRDefault="005B0A11">
                          <w:bookmarkStart w:id="79" w:name="bmSlogan" w:colFirst="0" w:colLast="1"/>
                        </w:p>
                      </w:tc>
                    </w:tr>
                    <w:bookmarkEnd w:id="79"/>
                  </w:tbl>
                  <w:p w14:paraId="119D0130" w14:textId="77777777" w:rsidR="005B0A11" w:rsidRPr="00FF316D" w:rsidRDefault="005B0A11"/>
                </w:txbxContent>
              </v:textbox>
              <w10:wrap anchory="page"/>
            </v:shape>
          </w:pict>
        </mc:Fallback>
      </mc:AlternateContent>
    </w:r>
    <w:r w:rsidR="005B0A11">
      <w:rPr>
        <w:noProof/>
        <w:szCs w:val="18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10ED5BDC" wp14:editId="7CE9BEBD">
              <wp:simplePos x="0" y="0"/>
              <wp:positionH relativeFrom="page">
                <wp:posOffset>5868670</wp:posOffset>
              </wp:positionH>
              <wp:positionV relativeFrom="page">
                <wp:posOffset>10009505</wp:posOffset>
              </wp:positionV>
              <wp:extent cx="1485900" cy="228600"/>
              <wp:effectExtent l="1270" t="0" r="0" b="1270"/>
              <wp:wrapNone/>
              <wp:docPr id="3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491"/>
                            <w:gridCol w:w="140"/>
                            <w:gridCol w:w="266"/>
                            <w:gridCol w:w="1355"/>
                          </w:tblGrid>
                          <w:tr w:rsidR="005B0A11" w:rsidRPr="00FF316D" w14:paraId="5ED3DE07" w14:textId="77777777" w:rsidTr="00605294">
                            <w:tc>
                              <w:tcPr>
                                <w:tcW w:w="36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634CF3C8" w14:textId="77777777" w:rsidR="005B0A11" w:rsidRPr="00FF316D" w:rsidRDefault="005B0A11" w:rsidP="004C4F18">
                                <w:pPr>
                                  <w:pStyle w:val="Huisstijl-Gegeven"/>
                                </w:pPr>
                                <w:bookmarkStart w:id="80" w:name="bmPag" w:colFirst="0" w:colLast="0"/>
                                <w:bookmarkStart w:id="81" w:name="bmPagVan" w:colFirst="2" w:colLast="2"/>
                                <w:r w:rsidRPr="00FF316D">
                                  <w:t>Pagina</w:t>
                                </w:r>
                              </w:p>
                            </w:tc>
                            <w:tc>
                              <w:tcPr>
                                <w:tcW w:w="113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1A311D8B" w14:textId="77777777" w:rsidR="005B0A11" w:rsidRPr="00FF316D" w:rsidRDefault="005B0A11" w:rsidP="004C4F18">
                                <w:pPr>
                                  <w:pStyle w:val="Huisstijl-Gegeven"/>
                                </w:pP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begin"/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instrText xml:space="preserve"> PAGE   \* MERGEFORMAT </w:instrText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Huisstijl-GegevenCharChar"/>
                                  </w:rPr>
                                  <w:t>1</w:t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80" w:type="dxa"/>
                                <w:noWrap/>
                                <w:tcMar>
                                  <w:left w:w="0" w:type="dxa"/>
                                  <w:right w:w="28" w:type="dxa"/>
                                </w:tcMar>
                              </w:tcPr>
                              <w:p w14:paraId="694727D3" w14:textId="77777777" w:rsidR="005B0A11" w:rsidRPr="00FF316D" w:rsidRDefault="005B0A11" w:rsidP="004C4F18">
                                <w:pPr>
                                  <w:pStyle w:val="Huisstijl-Gegeven"/>
                                </w:pPr>
                                <w:r w:rsidRPr="00FF316D">
                                  <w:t>van</w:t>
                                </w:r>
                              </w:p>
                            </w:tc>
                            <w:tc>
                              <w:tcPr>
                                <w:tcW w:w="1347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69CFAAAF" w14:textId="77777777" w:rsidR="005B0A11" w:rsidRPr="00FF316D" w:rsidRDefault="00AE5F93" w:rsidP="004C4F18">
                                <w:pPr>
                                  <w:pStyle w:val="Huisstijl-Gegeven"/>
                                </w:pPr>
                                <w:fldSimple w:instr=" NUMPAGES \* MERGEFORMAT ">
                                  <w:r w:rsidR="005B0A11">
                                    <w:t>1</w:t>
                                  </w:r>
                                </w:fldSimple>
                              </w:p>
                            </w:tc>
                          </w:tr>
                          <w:bookmarkEnd w:id="80"/>
                          <w:bookmarkEnd w:id="81"/>
                        </w:tbl>
                        <w:p w14:paraId="00F9A650" w14:textId="77777777" w:rsidR="005B0A11" w:rsidRPr="00FF316D" w:rsidRDefault="005B0A11"/>
                      </w:txbxContent>
                    </wps:txbx>
                    <wps:bodyPr rot="0" vert="horz" wrap="square" lIns="3600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ED5BDC" id="Text Box 46" o:spid="_x0000_s1038" type="#_x0000_t202" style="position:absolute;margin-left:462.1pt;margin-top:788.15pt;width:117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" filled="f" stroked="f">
              <v:textbox inset="1mm,0">
                <w:txbxContent>
                  <w:tbl>
                    <w:tblPr>
                      <w:tblStyle w:val="Tabelraster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491"/>
                      <w:gridCol w:w="140"/>
                      <w:gridCol w:w="266"/>
                      <w:gridCol w:w="1355"/>
                    </w:tblGrid>
                    <w:tr w:rsidR="005B0A11" w:rsidRPr="00FF316D" w14:paraId="5ED3DE07" w14:textId="77777777" w:rsidTr="00605294">
                      <w:tc>
                        <w:tcPr>
                          <w:tcW w:w="360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634CF3C8" w14:textId="77777777" w:rsidR="005B0A11" w:rsidRPr="00FF316D" w:rsidRDefault="005B0A11" w:rsidP="004C4F18">
                          <w:pPr>
                            <w:pStyle w:val="Huisstijl-Gegeven"/>
                          </w:pPr>
                          <w:bookmarkStart w:id="82" w:name="bmPag" w:colFirst="0" w:colLast="0"/>
                          <w:bookmarkStart w:id="83" w:name="bmPagVan" w:colFirst="2" w:colLast="2"/>
                          <w:r w:rsidRPr="00FF316D">
                            <w:t>Pagina</w:t>
                          </w:r>
                        </w:p>
                      </w:tc>
                      <w:tc>
                        <w:tcPr>
                          <w:tcW w:w="113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1A311D8B" w14:textId="77777777" w:rsidR="005B0A11" w:rsidRPr="00FF316D" w:rsidRDefault="005B0A11" w:rsidP="004C4F18">
                          <w:pPr>
                            <w:pStyle w:val="Huisstijl-Gegeven"/>
                          </w:pPr>
                          <w:r w:rsidRPr="00FF316D">
                            <w:rPr>
                              <w:rStyle w:val="Huisstijl-GegevenCharChar"/>
                            </w:rPr>
                            <w:fldChar w:fldCharType="begin"/>
                          </w:r>
                          <w:r w:rsidRPr="00FF316D">
                            <w:rPr>
                              <w:rStyle w:val="Huisstijl-GegevenCharChar"/>
                            </w:rPr>
                            <w:instrText xml:space="preserve"> PAGE   \* MERGEFORMAT </w:instrText>
                          </w:r>
                          <w:r w:rsidRPr="00FF316D">
                            <w:rPr>
                              <w:rStyle w:val="Huisstijl-GegevenCharChar"/>
                            </w:rPr>
                            <w:fldChar w:fldCharType="separate"/>
                          </w:r>
                          <w:r>
                            <w:rPr>
                              <w:rStyle w:val="Huisstijl-GegevenCharChar"/>
                            </w:rPr>
                            <w:t>1</w:t>
                          </w:r>
                          <w:r w:rsidRPr="00FF316D">
                            <w:rPr>
                              <w:rStyle w:val="Huisstijl-GegevenCharChar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180" w:type="dxa"/>
                          <w:noWrap/>
                          <w:tcMar>
                            <w:left w:w="0" w:type="dxa"/>
                            <w:right w:w="28" w:type="dxa"/>
                          </w:tcMar>
                        </w:tcPr>
                        <w:p w14:paraId="694727D3" w14:textId="77777777" w:rsidR="005B0A11" w:rsidRPr="00FF316D" w:rsidRDefault="005B0A11" w:rsidP="004C4F18">
                          <w:pPr>
                            <w:pStyle w:val="Huisstijl-Gegeven"/>
                          </w:pPr>
                          <w:r w:rsidRPr="00FF316D">
                            <w:t>van</w:t>
                          </w:r>
                        </w:p>
                      </w:tc>
                      <w:tc>
                        <w:tcPr>
                          <w:tcW w:w="1347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69CFAAAF" w14:textId="77777777" w:rsidR="005B0A11" w:rsidRPr="00FF316D" w:rsidRDefault="00AE5F93" w:rsidP="004C4F18">
                          <w:pPr>
                            <w:pStyle w:val="Huisstijl-Gegeven"/>
                          </w:pPr>
                          <w:fldSimple w:instr=" NUMPAGES \* MERGEFORMAT ">
                            <w:r w:rsidR="005B0A11">
                              <w:t>1</w:t>
                            </w:r>
                          </w:fldSimple>
                        </w:p>
                      </w:tc>
                    </w:tr>
                    <w:bookmarkEnd w:id="82"/>
                    <w:bookmarkEnd w:id="83"/>
                  </w:tbl>
                  <w:p w14:paraId="00F9A650" w14:textId="77777777" w:rsidR="005B0A11" w:rsidRPr="00FF316D" w:rsidRDefault="005B0A11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56398" w14:textId="77777777" w:rsidR="005B0A11" w:rsidRDefault="005B0A11">
      <w:r>
        <w:separator/>
      </w:r>
    </w:p>
    <w:p w14:paraId="154A730C" w14:textId="77777777" w:rsidR="005B0A11" w:rsidRDefault="005B0A11"/>
  </w:footnote>
  <w:footnote w:type="continuationSeparator" w:id="0">
    <w:p w14:paraId="11F9ADAB" w14:textId="77777777" w:rsidR="005B0A11" w:rsidRDefault="005B0A11">
      <w:r>
        <w:continuationSeparator/>
      </w:r>
    </w:p>
    <w:p w14:paraId="328827BA" w14:textId="77777777" w:rsidR="005B0A11" w:rsidRDefault="005B0A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A8FC9" w14:textId="77777777" w:rsidR="005B0A11" w:rsidRDefault="005B0A11">
    <w:pPr>
      <w:pStyle w:val="Koptekst"/>
    </w:pPr>
  </w:p>
  <w:p w14:paraId="089B087C" w14:textId="77777777" w:rsidR="005B0A11" w:rsidRDefault="005B0A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0AB6" w14:textId="77777777" w:rsidR="005B0A11" w:rsidRPr="00FF316D" w:rsidRDefault="005B0A11" w:rsidP="004F44C2">
    <w:pPr>
      <w:pStyle w:val="Koptekst"/>
      <w:rPr>
        <w:rFonts w:cs="Verdana-Bold"/>
        <w:b/>
        <w:bCs/>
        <w:smallCaps/>
        <w:szCs w:val="18"/>
      </w:rPr>
    </w:pPr>
    <w:r w:rsidRPr="00FF316D">
      <w:rPr>
        <w:rFonts w:cs="Verdana-Bold"/>
        <w:b/>
        <w:bCs/>
        <w:smallCaps/>
        <w:noProof/>
        <w:szCs w:val="18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0656B8D9" wp14:editId="47FDFF26">
              <wp:simplePos x="0" y="0"/>
              <wp:positionH relativeFrom="column">
                <wp:posOffset>4832350</wp:posOffset>
              </wp:positionH>
              <wp:positionV relativeFrom="page">
                <wp:posOffset>1884045</wp:posOffset>
              </wp:positionV>
              <wp:extent cx="1492250" cy="8096250"/>
              <wp:effectExtent l="3175" t="0" r="0" b="1905"/>
              <wp:wrapNone/>
              <wp:docPr id="13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809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2160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160"/>
                          </w:tblGrid>
                          <w:tr w:rsidR="005B0A11" w:rsidRPr="00FF316D" w14:paraId="4CEAE419" w14:textId="77777777" w:rsidTr="00267E0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7B38CBAF" w14:textId="77777777" w:rsidR="005B0A11" w:rsidRPr="00FF316D" w:rsidRDefault="005B0A11" w:rsidP="004F44C2"/>
                            </w:tc>
                          </w:tr>
                          <w:tr w:rsidR="005B0A11" w:rsidRPr="00FF316D" w14:paraId="4F8E822B" w14:textId="77777777" w:rsidTr="00267E0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A3D5FBB" w14:textId="77777777" w:rsidR="005B0A11" w:rsidRPr="00FF316D" w:rsidRDefault="005B0A11" w:rsidP="004F44C2"/>
                            </w:tc>
                          </w:tr>
                        </w:tbl>
                        <w:p w14:paraId="2924816A" w14:textId="77777777" w:rsidR="005B0A11" w:rsidRPr="00FF316D" w:rsidRDefault="005B0A11" w:rsidP="004F44C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56B8D9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6" type="#_x0000_t202" style="position:absolute;margin-left:380.5pt;margin-top:148.35pt;width:117.5pt;height:637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" filled="f" stroked="f">
              <v:textbox>
                <w:txbxContent>
                  <w:tbl>
                    <w:tblPr>
                      <w:tblStyle w:val="Tabelraster"/>
                      <w:tblW w:w="2160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160"/>
                    </w:tblGrid>
                    <w:tr w:rsidR="005B0A11" w:rsidRPr="00FF316D" w14:paraId="4CEAE419" w14:textId="77777777" w:rsidTr="00267E0D">
                      <w:tc>
                        <w:tcPr>
                          <w:tcW w:w="2160" w:type="dxa"/>
                          <w:shd w:val="clear" w:color="auto" w:fill="auto"/>
                        </w:tcPr>
                        <w:p w14:paraId="7B38CBAF" w14:textId="77777777" w:rsidR="005B0A11" w:rsidRPr="00FF316D" w:rsidRDefault="005B0A11" w:rsidP="004F44C2"/>
                      </w:tc>
                    </w:tr>
                    <w:tr w:rsidR="005B0A11" w:rsidRPr="00FF316D" w14:paraId="4F8E822B" w14:textId="77777777" w:rsidTr="00267E0D">
                      <w:tc>
                        <w:tcPr>
                          <w:tcW w:w="2160" w:type="dxa"/>
                          <w:shd w:val="clear" w:color="auto" w:fill="auto"/>
                        </w:tcPr>
                        <w:p w14:paraId="6A3D5FBB" w14:textId="77777777" w:rsidR="005B0A11" w:rsidRPr="00FF316D" w:rsidRDefault="005B0A11" w:rsidP="004F44C2"/>
                      </w:tc>
                    </w:tr>
                  </w:tbl>
                  <w:p w14:paraId="2924816A" w14:textId="77777777" w:rsidR="005B0A11" w:rsidRPr="00FF316D" w:rsidRDefault="005B0A11" w:rsidP="004F44C2"/>
                </w:txbxContent>
              </v:textbox>
              <w10:wrap anchory="page"/>
            </v:shape>
          </w:pict>
        </mc:Fallback>
      </mc:AlternateContent>
    </w:r>
  </w:p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5B0A11" w:rsidRPr="00FF316D" w14:paraId="6C821077" w14:textId="77777777" w:rsidTr="00D8000A">
      <w:tc>
        <w:tcPr>
          <w:tcW w:w="7520" w:type="dxa"/>
          <w:shd w:val="clear" w:color="auto" w:fill="auto"/>
        </w:tcPr>
        <w:p w14:paraId="19F1CE3F" w14:textId="77777777" w:rsidR="005B0A11" w:rsidRPr="00FF316D" w:rsidRDefault="005B0A11" w:rsidP="00FF316D">
          <w:pPr>
            <w:pStyle w:val="Huisstijl-Rubricering"/>
          </w:pPr>
          <w:bookmarkStart w:id="1" w:name="bmRubricering2"/>
          <w:r w:rsidRPr="00FF316D">
            <w:t xml:space="preserve"> </w:t>
          </w:r>
        </w:p>
      </w:tc>
    </w:tr>
    <w:bookmarkEnd w:id="1"/>
  </w:tbl>
  <w:p w14:paraId="54BE8D4E" w14:textId="77777777" w:rsidR="005B0A11" w:rsidRPr="00FF316D" w:rsidRDefault="005B0A11" w:rsidP="00D8000A">
    <w:pPr>
      <w:spacing w:line="180" w:lineRule="exact"/>
    </w:pPr>
  </w:p>
  <w:p w14:paraId="2D3FCEB7" w14:textId="77777777" w:rsidR="005B0A11" w:rsidRPr="00FF316D" w:rsidRDefault="005B0A11" w:rsidP="004F44C2">
    <w:pPr>
      <w:spacing w:line="0" w:lineRule="atLeas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4BC1A" w14:textId="519DA60C" w:rsidR="005B0A11" w:rsidRDefault="00C328B3" w:rsidP="00BC4AE3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DCEFBD" wp14:editId="225FD954">
              <wp:simplePos x="0" y="0"/>
              <wp:positionH relativeFrom="page">
                <wp:posOffset>4048125</wp:posOffset>
              </wp:positionH>
              <wp:positionV relativeFrom="page">
                <wp:align>top</wp:align>
              </wp:positionV>
              <wp:extent cx="3568700" cy="1466850"/>
              <wp:effectExtent l="0" t="0" r="12700" b="0"/>
              <wp:wrapNone/>
              <wp:docPr id="9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146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0" w:type="auto"/>
                            <w:tblLook w:val="01E0" w:firstRow="1" w:lastRow="1" w:firstColumn="1" w:lastColumn="1" w:noHBand="0" w:noVBand="0"/>
                          </w:tblPr>
                          <w:tblGrid>
                            <w:gridCol w:w="4788"/>
                          </w:tblGrid>
                          <w:tr w:rsidR="005B0A11" w:rsidRPr="00FF316D" w14:paraId="71818D64" w14:textId="77777777" w:rsidTr="006665E6">
                            <w:trPr>
                              <w:trHeight w:val="1787"/>
                            </w:trPr>
                            <w:tc>
                              <w:tcPr>
                                <w:tcW w:w="478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707C7AD" w14:textId="77777777" w:rsidR="00C328B3" w:rsidRDefault="00C328B3">
                                <w:pPr>
                                  <w:rPr>
                                    <w:noProof/>
                                    <w:lang w:val="fr-FR"/>
                                  </w:rPr>
                                </w:pPr>
                                <w:bookmarkStart w:id="9" w:name="bmLintregel1" w:colFirst="0" w:colLast="1"/>
                              </w:p>
                              <w:p w14:paraId="226E034E" w14:textId="26585D80" w:rsidR="005B0A11" w:rsidRPr="00FF316D" w:rsidRDefault="00C328B3">
                                <w:r>
                                  <w:rPr>
                                    <w:noProof/>
                                    <w:lang w:val="fr-FR"/>
                                  </w:rPr>
                                  <w:drawing>
                                    <wp:inline distT="0" distB="0" distL="0" distR="0" wp14:anchorId="05722232" wp14:editId="43301311">
                                      <wp:extent cx="2273935" cy="1526540"/>
                                      <wp:effectExtent l="0" t="0" r="0" b="0"/>
                                      <wp:docPr id="25" name="Afbeelding 2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5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73935" cy="15265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9"/>
                        </w:tbl>
                        <w:p w14:paraId="121A2F2A" w14:textId="77777777" w:rsidR="005B0A11" w:rsidRPr="00FF316D" w:rsidRDefault="005B0A11" w:rsidP="00B5798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DCEFBD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1" type="#_x0000_t202" style="position:absolute;margin-left:318.75pt;margin-top:0;width:281pt;height:115.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" filled="f" stroked="f">
              <v:textbox inset="0,0,0,0">
                <w:txbxContent>
                  <w:tbl>
                    <w:tblPr>
                      <w:tblStyle w:val="Tabelraster"/>
                      <w:tblW w:w="0" w:type="auto"/>
                      <w:tblLook w:val="01E0" w:firstRow="1" w:lastRow="1" w:firstColumn="1" w:lastColumn="1" w:noHBand="0" w:noVBand="0"/>
                    </w:tblPr>
                    <w:tblGrid>
                      <w:gridCol w:w="4788"/>
                    </w:tblGrid>
                    <w:tr w:rsidR="005B0A11" w:rsidRPr="00FF316D" w14:paraId="71818D64" w14:textId="77777777" w:rsidTr="006665E6">
                      <w:trPr>
                        <w:trHeight w:val="1787"/>
                      </w:trPr>
                      <w:tc>
                        <w:tcPr>
                          <w:tcW w:w="47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2707C7AD" w14:textId="77777777" w:rsidR="00C328B3" w:rsidRDefault="00C328B3">
                          <w:pPr>
                            <w:rPr>
                              <w:noProof/>
                              <w:lang w:val="fr-FR"/>
                            </w:rPr>
                          </w:pPr>
                          <w:bookmarkStart w:id="10" w:name="bmLintregel1" w:colFirst="0" w:colLast="1"/>
                        </w:p>
                        <w:p w14:paraId="226E034E" w14:textId="26585D80" w:rsidR="005B0A11" w:rsidRPr="00FF316D" w:rsidRDefault="00C328B3">
                          <w:r>
                            <w:rPr>
                              <w:noProof/>
                              <w:lang w:val="fr-FR"/>
                            </w:rPr>
                            <w:drawing>
                              <wp:inline distT="0" distB="0" distL="0" distR="0" wp14:anchorId="05722232" wp14:editId="43301311">
                                <wp:extent cx="2273935" cy="1526540"/>
                                <wp:effectExtent l="0" t="0" r="0" b="0"/>
                                <wp:docPr id="25" name="Afbeelding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73935" cy="15265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10"/>
                  </w:tbl>
                  <w:p w14:paraId="121A2F2A" w14:textId="77777777" w:rsidR="005B0A11" w:rsidRPr="00FF316D" w:rsidRDefault="005B0A11" w:rsidP="00B57982"/>
                </w:txbxContent>
              </v:textbox>
              <w10:wrap anchorx="page" anchory="page"/>
            </v:shape>
          </w:pict>
        </mc:Fallback>
      </mc:AlternateContent>
    </w:r>
    <w:r w:rsidR="005B0A11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78C61882" wp14:editId="5888B52C">
              <wp:simplePos x="0" y="0"/>
              <wp:positionH relativeFrom="column">
                <wp:posOffset>4833620</wp:posOffset>
              </wp:positionH>
              <wp:positionV relativeFrom="page">
                <wp:posOffset>1577340</wp:posOffset>
              </wp:positionV>
              <wp:extent cx="1492250" cy="8096250"/>
              <wp:effectExtent l="4445" t="0" r="0" b="3810"/>
              <wp:wrapNone/>
              <wp:docPr id="10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809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2160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160"/>
                          </w:tblGrid>
                          <w:tr w:rsidR="005B0A11" w:rsidRPr="00FF316D" w14:paraId="65777E7C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7D7AA777" w14:textId="4E98FDAD" w:rsidR="005B0A11" w:rsidRPr="00FF316D" w:rsidRDefault="005B0A11" w:rsidP="00FF316D">
                                <w:pPr>
                                  <w:pStyle w:val="Huisstijl-Adres"/>
                                  <w:rPr>
                                    <w:b/>
                                  </w:rPr>
                                </w:pPr>
                                <w:bookmarkStart w:id="11" w:name="bmKleindochter"/>
                              </w:p>
                            </w:tc>
                          </w:tr>
                          <w:tr w:rsidR="005B0A11" w:rsidRPr="00FF316D" w14:paraId="052775BE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tbl>
                                <w:tblPr>
                                  <w:tblStyle w:val="Tabelraster"/>
                                  <w:tblW w:w="2160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160"/>
                                </w:tblGrid>
                                <w:tr w:rsidR="005B0A11" w:rsidRPr="00FC264A" w14:paraId="3CDC6DDD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50C551B5" w14:textId="77777777" w:rsidR="005B0A11" w:rsidRPr="00FC264A" w:rsidRDefault="005B0A11" w:rsidP="004016A4">
                                      <w:pPr>
                                        <w:pStyle w:val="Huisstijl-Adres"/>
                                        <w:rPr>
                                          <w:b/>
                                        </w:rPr>
                                      </w:pPr>
                                      <w:bookmarkStart w:id="12" w:name="bmColofon1"/>
                                      <w:bookmarkEnd w:id="11"/>
                                      <w:bookmarkEnd w:id="12"/>
                                      <w:r w:rsidRPr="00FC264A">
                                        <w:rPr>
                                          <w:b/>
                                        </w:rPr>
                                        <w:t>Inkoop Uitvoering Centrum EZK</w:t>
                                      </w:r>
                                    </w:p>
                                  </w:tc>
                                </w:tr>
                                <w:tr w:rsidR="005B0A11" w:rsidRPr="00FC264A" w14:paraId="22B5719D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6F6F7A58" w14:textId="77777777" w:rsidR="005B0A11" w:rsidRPr="00FC264A" w:rsidRDefault="005B0A11" w:rsidP="004016A4">
                                      <w:pPr>
                                        <w:pStyle w:val="Huisstijl-Legeregel"/>
                                      </w:pPr>
                                      <w:r w:rsidRPr="00FC264A"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5B0A11" w:rsidRPr="00FC264A" w14:paraId="5F829353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25D46064" w14:textId="77777777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Prinses Beatrixlaan 2</w:t>
                                      </w:r>
                                    </w:p>
                                  </w:tc>
                                </w:tr>
                                <w:tr w:rsidR="005B0A11" w:rsidRPr="00FC264A" w14:paraId="4721FC7A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2F5ABD6E" w14:textId="77777777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2595 AL Den Haag</w:t>
                                      </w:r>
                                    </w:p>
                                  </w:tc>
                                </w:tr>
                                <w:tr w:rsidR="005B0A11" w:rsidRPr="00FC264A" w14:paraId="0A0F2239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7DDFB426" w14:textId="77777777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Postbus 93144</w:t>
                                      </w:r>
                                    </w:p>
                                  </w:tc>
                                </w:tr>
                                <w:tr w:rsidR="005B0A11" w:rsidRPr="00FC264A" w14:paraId="0B457A5E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01A0A779" w14:textId="77777777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2509 AC Den Haag</w:t>
                                      </w:r>
                                    </w:p>
                                  </w:tc>
                                </w:tr>
                                <w:tr w:rsidR="005B0A11" w:rsidRPr="00FC264A" w14:paraId="18C1E163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03741E7A" w14:textId="77777777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www.rijksoverheid.nl/ez</w:t>
                                      </w:r>
                                    </w:p>
                                  </w:tc>
                                </w:tr>
                                <w:tr w:rsidR="005B0A11" w:rsidRPr="00FC264A" w14:paraId="7E732BA5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60F0517E" w14:textId="77777777" w:rsidR="005B0A11" w:rsidRPr="00FC264A" w:rsidRDefault="005B0A11" w:rsidP="004016A4">
                                      <w:pPr>
                                        <w:pStyle w:val="Huisstijl-Kopje"/>
                                      </w:pPr>
                                      <w:r w:rsidRPr="00FC264A">
                                        <w:t>Contactpersoon</w:t>
                                      </w:r>
                                    </w:p>
                                  </w:tc>
                                </w:tr>
                                <w:tr w:rsidR="005B0A11" w:rsidRPr="00FC264A" w14:paraId="7380A9C7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235E4B6F" w14:textId="2C4D222B" w:rsidR="005B0A11" w:rsidRPr="004016A4" w:rsidRDefault="005B0A11" w:rsidP="004016A4">
                                      <w:pPr>
                                        <w:pStyle w:val="Huisstijl-Adres"/>
                                        <w:rPr>
                                          <w:highlight w:val="yellow"/>
                                        </w:rPr>
                                      </w:pPr>
                                      <w:r>
                                        <w:rPr>
                                          <w:highlight w:val="yellow"/>
                                        </w:rPr>
                                        <w:t>xxxxxxx</w:t>
                                      </w:r>
                                    </w:p>
                                  </w:tc>
                                </w:tr>
                                <w:tr w:rsidR="005B0A11" w:rsidRPr="00FC264A" w14:paraId="169B8C5F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29FE29EF" w14:textId="49FE50CD" w:rsidR="005B0A11" w:rsidRPr="00B15F4F" w:rsidRDefault="005B0A11" w:rsidP="004016A4">
                                      <w:pPr>
                                        <w:pStyle w:val="Huisstijl-Adres"/>
                                        <w:rPr>
                                          <w:iCs/>
                                        </w:rPr>
                                      </w:pPr>
                                    </w:p>
                                  </w:tc>
                                </w:tr>
                                <w:tr w:rsidR="005B0A11" w:rsidRPr="00FC264A" w14:paraId="7CC4A828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6864C41E" w14:textId="77777777" w:rsidR="005B0A11" w:rsidRPr="00FC264A" w:rsidRDefault="005B0A11" w:rsidP="004016A4">
                                      <w:pPr>
                                        <w:pStyle w:val="Huisstijl-Legeregel"/>
                                      </w:pPr>
                                      <w:r w:rsidRPr="00FC264A"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5B0A11" w:rsidRPr="00302AD4" w14:paraId="42BCFA40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1F741100" w14:textId="193EFA37" w:rsidR="005B0A11" w:rsidRPr="00302AD4" w:rsidRDefault="005B0A11" w:rsidP="004016A4">
                                      <w:pPr>
                                        <w:pStyle w:val="Huisstijl-Adres"/>
                                        <w:rPr>
                                          <w:lang w:val="en-US"/>
                                        </w:rPr>
                                      </w:pPr>
                                      <w:r w:rsidRPr="00302AD4">
                                        <w:rPr>
                                          <w:lang w:val="en-US"/>
                                        </w:rPr>
                                        <w:t>T</w:t>
                                      </w:r>
                                      <w:r w:rsidRPr="00302AD4">
                                        <w:rPr>
                                          <w:lang w:val="en-US"/>
                                        </w:rPr>
                                        <w:tab/>
                                      </w:r>
                                      <w:r w:rsidRPr="00302AD4">
                                        <w:rPr>
                                          <w:highlight w:val="yellow"/>
                                          <w:lang w:val="en-US"/>
                                        </w:rPr>
                                        <w:t>06 xxxxxxxxx</w:t>
                                      </w:r>
                                    </w:p>
                                  </w:tc>
                                </w:tr>
                                <w:tr w:rsidR="005B0A11" w:rsidRPr="00302AD4" w14:paraId="397F290D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66D94D81" w14:textId="77777777" w:rsidR="005B0A11" w:rsidRPr="00302AD4" w:rsidRDefault="005B0A11" w:rsidP="004016A4">
                                      <w:pPr>
                                        <w:pStyle w:val="Huisstijl-Legeregel"/>
                                        <w:rPr>
                                          <w:lang w:val="en-US"/>
                                        </w:rPr>
                                      </w:pPr>
                                      <w:r w:rsidRPr="00302AD4">
                                        <w:rPr>
                                          <w:lang w:val="en-US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5B0A11" w:rsidRPr="00FC264A" w14:paraId="61EC494B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316745C4" w14:textId="77777777" w:rsidR="005B0A11" w:rsidRPr="00FC264A" w:rsidRDefault="005B0A11" w:rsidP="004016A4">
                                      <w:pPr>
                                        <w:pStyle w:val="Huisstijl-Kopje"/>
                                      </w:pPr>
                                      <w:r w:rsidRPr="00FC264A">
                                        <w:t>Onze referentie</w:t>
                                      </w:r>
                                    </w:p>
                                  </w:tc>
                                </w:tr>
                                <w:tr w:rsidR="005B0A11" w:rsidRPr="00FC264A" w14:paraId="5179AB9A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40C49AF6" w14:textId="338C8C10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IUC-EZK/</w:t>
                                      </w:r>
                                      <w:r w:rsidRPr="004016A4">
                                        <w:rPr>
                                          <w:highlight w:val="yellow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highlight w:val="yellow"/>
                                        </w:rPr>
                                        <w:t>0xxxxxx</w:t>
                                      </w:r>
                                    </w:p>
                                  </w:tc>
                                </w:tr>
                              </w:tbl>
                              <w:p w14:paraId="343C376F" w14:textId="5E48A57F" w:rsidR="005B0A11" w:rsidRPr="00FF316D" w:rsidRDefault="005B0A11" w:rsidP="00FF316D">
                                <w:pPr>
                                  <w:pStyle w:val="Huisstijl-Adres"/>
                                </w:pPr>
                              </w:p>
                            </w:tc>
                          </w:tr>
                          <w:tr w:rsidR="005B0A11" w:rsidRPr="00FF316D" w14:paraId="0FE742EE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55DCBA63" w14:textId="2401D633" w:rsidR="005B0A11" w:rsidRPr="00FF316D" w:rsidRDefault="005B0A11" w:rsidP="00FF316D">
                                <w:pPr>
                                  <w:pStyle w:val="Huisstijl-Legeregel"/>
                                </w:pPr>
                                <w:bookmarkStart w:id="13" w:name="bmLegeregel1"/>
                              </w:p>
                            </w:tc>
                          </w:tr>
                          <w:tr w:rsidR="005B0A11" w:rsidRPr="00FF316D" w14:paraId="22CE81FA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10303DA8" w14:textId="77777777" w:rsidR="005B0A11" w:rsidRDefault="005B0A11" w:rsidP="00FF316D">
                                <w:pPr>
                                  <w:pStyle w:val="Huisstijl-Adres"/>
                                </w:pPr>
                                <w:bookmarkStart w:id="14" w:name="bmBezoekadres1"/>
                                <w:bookmarkEnd w:id="13"/>
                                <w:r>
                                  <w:t>Kopie aan:</w:t>
                                </w:r>
                              </w:p>
                              <w:p w14:paraId="35FF6B92" w14:textId="4B0FB314" w:rsidR="005B0A11" w:rsidRPr="00FF316D" w:rsidRDefault="005B0A11" w:rsidP="00FF316D">
                                <w:pPr>
                                  <w:pStyle w:val="Huisstijl-Adres"/>
                                </w:pPr>
                                <w:r w:rsidRPr="004016A4">
                                  <w:rPr>
                                    <w:highlight w:val="yellow"/>
                                  </w:rPr>
                                  <w:t>xxxxxxx</w:t>
                                </w:r>
                              </w:p>
                            </w:tc>
                          </w:tr>
                          <w:tr w:rsidR="005B0A11" w:rsidRPr="00FF316D" w14:paraId="7BC78869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75D27AA" w14:textId="445F8E76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15" w:name="bmBezoekadres2"/>
                                <w:bookmarkEnd w:id="14"/>
                              </w:p>
                            </w:tc>
                          </w:tr>
                          <w:tr w:rsidR="005B0A11" w:rsidRPr="00FF316D" w14:paraId="2D1D17C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30C91450" w14:textId="20E92334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16" w:name="bmPostadres1"/>
                                <w:bookmarkEnd w:id="15"/>
                              </w:p>
                            </w:tc>
                          </w:tr>
                          <w:tr w:rsidR="005B0A11" w:rsidRPr="00FF316D" w14:paraId="3C56D7D6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50252705" w14:textId="2AF84FAB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17" w:name="bmPostadres2"/>
                                <w:bookmarkEnd w:id="16"/>
                              </w:p>
                            </w:tc>
                          </w:tr>
                          <w:tr w:rsidR="005B0A11" w:rsidRPr="00FF316D" w14:paraId="0CE6E0CB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AA31198" w14:textId="13151B6E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18" w:name="bmWebsite"/>
                                <w:bookmarkEnd w:id="17"/>
                              </w:p>
                            </w:tc>
                          </w:tr>
                          <w:tr w:rsidR="005B0A11" w:rsidRPr="00FF316D" w14:paraId="1621D25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104A86CB" w14:textId="2BCA094E" w:rsidR="005B0A11" w:rsidRPr="00FF316D" w:rsidRDefault="005B0A11" w:rsidP="00FF316D">
                                <w:pPr>
                                  <w:pStyle w:val="Huisstijl-Kopje"/>
                                </w:pPr>
                                <w:bookmarkStart w:id="19" w:name="bmNaamContactpersoonLabel"/>
                                <w:bookmarkEnd w:id="18"/>
                              </w:p>
                            </w:tc>
                          </w:tr>
                          <w:tr w:rsidR="005B0A11" w:rsidRPr="00FF316D" w14:paraId="301CE43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A8E4C96" w14:textId="00D3AD9C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20" w:name="bmNaamContactpersoon"/>
                                <w:bookmarkEnd w:id="19"/>
                              </w:p>
                            </w:tc>
                          </w:tr>
                          <w:tr w:rsidR="005B0A11" w:rsidRPr="00FF316D" w14:paraId="29D7FE54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5F6B1380" w14:textId="53B7FCF5" w:rsidR="005B0A11" w:rsidRPr="00CE07D1" w:rsidRDefault="005B0A11" w:rsidP="00CE07D1">
                                <w:pPr>
                                  <w:pStyle w:val="Huisstijl-Adres"/>
                                </w:pPr>
                                <w:bookmarkStart w:id="21" w:name="bmFunctieContactpersoon"/>
                                <w:bookmarkEnd w:id="20"/>
                              </w:p>
                            </w:tc>
                          </w:tr>
                          <w:tr w:rsidR="005B0A11" w:rsidRPr="00FF316D" w14:paraId="07FE6D5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5E449469" w14:textId="54702130" w:rsidR="005B0A11" w:rsidRPr="00FF316D" w:rsidRDefault="005B0A11" w:rsidP="00FF316D">
                                <w:pPr>
                                  <w:pStyle w:val="Huisstijl-Legeregel"/>
                                </w:pPr>
                                <w:bookmarkStart w:id="22" w:name="bmLegeregel2"/>
                                <w:bookmarkEnd w:id="21"/>
                              </w:p>
                            </w:tc>
                          </w:tr>
                          <w:tr w:rsidR="005B0A11" w:rsidRPr="00FF316D" w14:paraId="08C936A3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020EB1D7" w14:textId="6CB6201A" w:rsidR="005B0A11" w:rsidRPr="00417ED8" w:rsidRDefault="005B0A11" w:rsidP="00FF316D">
                                <w:pPr>
                                  <w:pStyle w:val="Huisstijl-Adres"/>
                                  <w:rPr>
                                    <w:highlight w:val="yellow"/>
                                  </w:rPr>
                                </w:pPr>
                                <w:bookmarkStart w:id="23" w:name="bmMobielNr"/>
                                <w:bookmarkEnd w:id="22"/>
                              </w:p>
                            </w:tc>
                          </w:tr>
                          <w:tr w:rsidR="005B0A11" w:rsidRPr="00FF316D" w14:paraId="379C50B3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A41C12B" w14:textId="21FA7457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24" w:name="bmEmailAdres"/>
                                <w:bookmarkEnd w:id="23"/>
                              </w:p>
                            </w:tc>
                          </w:tr>
                          <w:tr w:rsidR="005B0A11" w:rsidRPr="00FF316D" w14:paraId="1BD21EE5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02D0B591" w14:textId="204E00DA" w:rsidR="005B0A11" w:rsidRPr="00FF316D" w:rsidRDefault="005B0A11" w:rsidP="00FF316D">
                                <w:pPr>
                                  <w:pStyle w:val="Huisstijl-Legeregel"/>
                                </w:pPr>
                                <w:bookmarkStart w:id="25" w:name="bmLegeregel3"/>
                                <w:bookmarkEnd w:id="24"/>
                              </w:p>
                            </w:tc>
                          </w:tr>
                          <w:tr w:rsidR="005B0A11" w:rsidRPr="00FF316D" w14:paraId="5214B239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6F7F8E7" w14:textId="6B837D77" w:rsidR="005B0A11" w:rsidRPr="00FF316D" w:rsidRDefault="005B0A11" w:rsidP="00FF316D">
                                <w:pPr>
                                  <w:pStyle w:val="Huisstijl-Legeregel"/>
                                </w:pPr>
                                <w:bookmarkStart w:id="26" w:name="bmLegeregel4"/>
                                <w:bookmarkEnd w:id="25"/>
                              </w:p>
                            </w:tc>
                          </w:tr>
                          <w:tr w:rsidR="005B0A11" w:rsidRPr="00FF316D" w14:paraId="285FEBE7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7F061BA8" w14:textId="2E712901" w:rsidR="005B0A11" w:rsidRPr="00FF316D" w:rsidRDefault="005B0A11" w:rsidP="00FF316D">
                                <w:pPr>
                                  <w:pStyle w:val="Huisstijl-Kopje"/>
                                </w:pPr>
                                <w:bookmarkStart w:id="27" w:name="bmOnzeReflabel"/>
                                <w:bookmarkEnd w:id="26"/>
                              </w:p>
                            </w:tc>
                          </w:tr>
                          <w:tr w:rsidR="005B0A11" w:rsidRPr="00FF316D" w14:paraId="5B3A97B0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02E9B7BE" w14:textId="463EDF0F" w:rsidR="005B0A11" w:rsidRPr="00FF316D" w:rsidRDefault="005B0A11" w:rsidP="00FD3443">
                                <w:pPr>
                                  <w:pStyle w:val="Huisstijl-Adres"/>
                                </w:pPr>
                                <w:bookmarkStart w:id="28" w:name="bmOnzeRef"/>
                                <w:bookmarkEnd w:id="27"/>
                              </w:p>
                            </w:tc>
                          </w:tr>
                          <w:tr w:rsidR="005B0A11" w:rsidRPr="00FF316D" w14:paraId="5902607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71DA2676" w14:textId="7500182A" w:rsidR="005B0A11" w:rsidRPr="00FF316D" w:rsidRDefault="005B0A11" w:rsidP="00FF316D">
                                <w:pPr>
                                  <w:pStyle w:val="Huisstijl-Kopje"/>
                                </w:pPr>
                                <w:bookmarkStart w:id="29" w:name="bmKopieAan1label"/>
                                <w:bookmarkEnd w:id="28"/>
                              </w:p>
                            </w:tc>
                          </w:tr>
                          <w:tr w:rsidR="005B0A11" w:rsidRPr="00FF316D" w14:paraId="752C796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C7DE7A5" w14:textId="1FABFBAB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30" w:name="bmKopieAan1"/>
                                <w:bookmarkEnd w:id="29"/>
                              </w:p>
                            </w:tc>
                          </w:tr>
                          <w:tr w:rsidR="005B0A11" w:rsidRPr="00FF316D" w14:paraId="2AC7F7EE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463999A4" w14:textId="77777777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31" w:name="bmKopieaan2"/>
                                <w:bookmarkEnd w:id="30"/>
                              </w:p>
                            </w:tc>
                          </w:tr>
                          <w:bookmarkEnd w:id="31"/>
                        </w:tbl>
                        <w:p w14:paraId="547F26A6" w14:textId="77777777" w:rsidR="005B0A11" w:rsidRPr="00FF316D" w:rsidRDefault="005B0A11" w:rsidP="00445EC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61882" id="Text Box 67" o:spid="_x0000_s1032" type="#_x0000_t202" style="position:absolute;margin-left:380.6pt;margin-top:124.2pt;width:117.5pt;height:63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" filled="f" stroked="f">
              <v:textbox>
                <w:txbxContent>
                  <w:tbl>
                    <w:tblPr>
                      <w:tblStyle w:val="Tabelraster"/>
                      <w:tblW w:w="2160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160"/>
                    </w:tblGrid>
                    <w:tr w:rsidR="005B0A11" w:rsidRPr="00FF316D" w14:paraId="65777E7C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7D7AA777" w14:textId="4E98FDAD" w:rsidR="005B0A11" w:rsidRPr="00FF316D" w:rsidRDefault="005B0A11" w:rsidP="00FF316D">
                          <w:pPr>
                            <w:pStyle w:val="Huisstijl-Adres"/>
                            <w:rPr>
                              <w:b/>
                            </w:rPr>
                          </w:pPr>
                          <w:bookmarkStart w:id="32" w:name="bmKleindochter"/>
                        </w:p>
                      </w:tc>
                    </w:tr>
                    <w:tr w:rsidR="005B0A11" w:rsidRPr="00FF316D" w14:paraId="052775BE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tbl>
                          <w:tblPr>
                            <w:tblStyle w:val="Tabelraster"/>
                            <w:tblW w:w="2160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160"/>
                          </w:tblGrid>
                          <w:tr w:rsidR="005B0A11" w:rsidRPr="00FC264A" w14:paraId="3CDC6DDD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50C551B5" w14:textId="77777777" w:rsidR="005B0A11" w:rsidRPr="00FC264A" w:rsidRDefault="005B0A11" w:rsidP="004016A4">
                                <w:pPr>
                                  <w:pStyle w:val="Huisstijl-Adres"/>
                                  <w:rPr>
                                    <w:b/>
                                  </w:rPr>
                                </w:pPr>
                                <w:bookmarkStart w:id="33" w:name="bmColofon1"/>
                                <w:bookmarkEnd w:id="32"/>
                                <w:bookmarkEnd w:id="33"/>
                                <w:r w:rsidRPr="00FC264A">
                                  <w:rPr>
                                    <w:b/>
                                  </w:rPr>
                                  <w:t>Inkoop Uitvoering Centrum EZK</w:t>
                                </w:r>
                              </w:p>
                            </w:tc>
                          </w:tr>
                          <w:tr w:rsidR="005B0A11" w:rsidRPr="00FC264A" w14:paraId="22B5719D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F6F7A58" w14:textId="77777777" w:rsidR="005B0A11" w:rsidRPr="00FC264A" w:rsidRDefault="005B0A11" w:rsidP="004016A4">
                                <w:pPr>
                                  <w:pStyle w:val="Huisstijl-Legeregel"/>
                                </w:pPr>
                                <w:r w:rsidRPr="00FC264A">
                                  <w:t xml:space="preserve"> </w:t>
                                </w:r>
                              </w:p>
                            </w:tc>
                          </w:tr>
                          <w:tr w:rsidR="005B0A11" w:rsidRPr="00FC264A" w14:paraId="5F829353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5D46064" w14:textId="77777777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Prinses Beatrixlaan 2</w:t>
                                </w:r>
                              </w:p>
                            </w:tc>
                          </w:tr>
                          <w:tr w:rsidR="005B0A11" w:rsidRPr="00FC264A" w14:paraId="4721FC7A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F5ABD6E" w14:textId="77777777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2595 AL Den Haag</w:t>
                                </w:r>
                              </w:p>
                            </w:tc>
                          </w:tr>
                          <w:tr w:rsidR="005B0A11" w:rsidRPr="00FC264A" w14:paraId="0A0F2239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7DDFB426" w14:textId="77777777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Postbus 93144</w:t>
                                </w:r>
                              </w:p>
                            </w:tc>
                          </w:tr>
                          <w:tr w:rsidR="005B0A11" w:rsidRPr="00FC264A" w14:paraId="0B457A5E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01A0A779" w14:textId="77777777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2509 AC Den Haag</w:t>
                                </w:r>
                              </w:p>
                            </w:tc>
                          </w:tr>
                          <w:tr w:rsidR="005B0A11" w:rsidRPr="00FC264A" w14:paraId="18C1E163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03741E7A" w14:textId="77777777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www.rijksoverheid.nl/ez</w:t>
                                </w:r>
                              </w:p>
                            </w:tc>
                          </w:tr>
                          <w:tr w:rsidR="005B0A11" w:rsidRPr="00FC264A" w14:paraId="7E732BA5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0F0517E" w14:textId="77777777" w:rsidR="005B0A11" w:rsidRPr="00FC264A" w:rsidRDefault="005B0A11" w:rsidP="004016A4">
                                <w:pPr>
                                  <w:pStyle w:val="Huisstijl-Kopje"/>
                                </w:pPr>
                                <w:r w:rsidRPr="00FC264A">
                                  <w:t>Contactpersoon</w:t>
                                </w:r>
                              </w:p>
                            </w:tc>
                          </w:tr>
                          <w:tr w:rsidR="005B0A11" w:rsidRPr="00FC264A" w14:paraId="7380A9C7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35E4B6F" w14:textId="2C4D222B" w:rsidR="005B0A11" w:rsidRPr="004016A4" w:rsidRDefault="005B0A11" w:rsidP="004016A4">
                                <w:pPr>
                                  <w:pStyle w:val="Huisstijl-Adres"/>
                                  <w:rPr>
                                    <w:highlight w:val="yellow"/>
                                  </w:rPr>
                                </w:pPr>
                                <w:r>
                                  <w:rPr>
                                    <w:highlight w:val="yellow"/>
                                  </w:rPr>
                                  <w:t>xxxxxxx</w:t>
                                </w:r>
                              </w:p>
                            </w:tc>
                          </w:tr>
                          <w:tr w:rsidR="005B0A11" w:rsidRPr="00FC264A" w14:paraId="169B8C5F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9FE29EF" w14:textId="49FE50CD" w:rsidR="005B0A11" w:rsidRPr="00B15F4F" w:rsidRDefault="005B0A11" w:rsidP="004016A4">
                                <w:pPr>
                                  <w:pStyle w:val="Huisstijl-Adres"/>
                                  <w:rPr>
                                    <w:iCs/>
                                  </w:rPr>
                                </w:pPr>
                              </w:p>
                            </w:tc>
                          </w:tr>
                          <w:tr w:rsidR="005B0A11" w:rsidRPr="00FC264A" w14:paraId="7CC4A828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864C41E" w14:textId="77777777" w:rsidR="005B0A11" w:rsidRPr="00FC264A" w:rsidRDefault="005B0A11" w:rsidP="004016A4">
                                <w:pPr>
                                  <w:pStyle w:val="Huisstijl-Legeregel"/>
                                </w:pPr>
                                <w:r w:rsidRPr="00FC264A">
                                  <w:t xml:space="preserve"> </w:t>
                                </w:r>
                              </w:p>
                            </w:tc>
                          </w:tr>
                          <w:tr w:rsidR="005B0A11" w:rsidRPr="00302AD4" w14:paraId="42BCFA40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1F741100" w14:textId="193EFA37" w:rsidR="005B0A11" w:rsidRPr="00302AD4" w:rsidRDefault="005B0A11" w:rsidP="004016A4">
                                <w:pPr>
                                  <w:pStyle w:val="Huisstijl-Adres"/>
                                  <w:rPr>
                                    <w:lang w:val="en-US"/>
                                  </w:rPr>
                                </w:pPr>
                                <w:r w:rsidRPr="00302AD4">
                                  <w:rPr>
                                    <w:lang w:val="en-US"/>
                                  </w:rPr>
                                  <w:t>T</w:t>
                                </w:r>
                                <w:r w:rsidRPr="00302AD4">
                                  <w:rPr>
                                    <w:lang w:val="en-US"/>
                                  </w:rPr>
                                  <w:tab/>
                                </w:r>
                                <w:r w:rsidRPr="00302AD4">
                                  <w:rPr>
                                    <w:highlight w:val="yellow"/>
                                    <w:lang w:val="en-US"/>
                                  </w:rPr>
                                  <w:t>06 xxxxxxxxx</w:t>
                                </w:r>
                              </w:p>
                            </w:tc>
                          </w:tr>
                          <w:tr w:rsidR="005B0A11" w:rsidRPr="00302AD4" w14:paraId="397F290D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6D94D81" w14:textId="77777777" w:rsidR="005B0A11" w:rsidRPr="00302AD4" w:rsidRDefault="005B0A11" w:rsidP="004016A4">
                                <w:pPr>
                                  <w:pStyle w:val="Huisstijl-Legeregel"/>
                                  <w:rPr>
                                    <w:lang w:val="en-US"/>
                                  </w:rPr>
                                </w:pPr>
                                <w:r w:rsidRPr="00302AD4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B0A11" w:rsidRPr="00FC264A" w14:paraId="61EC494B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316745C4" w14:textId="77777777" w:rsidR="005B0A11" w:rsidRPr="00FC264A" w:rsidRDefault="005B0A11" w:rsidP="004016A4">
                                <w:pPr>
                                  <w:pStyle w:val="Huisstijl-Kopje"/>
                                </w:pPr>
                                <w:r w:rsidRPr="00FC264A">
                                  <w:t>Onze referentie</w:t>
                                </w:r>
                              </w:p>
                            </w:tc>
                          </w:tr>
                          <w:tr w:rsidR="005B0A11" w:rsidRPr="00FC264A" w14:paraId="5179AB9A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40C49AF6" w14:textId="338C8C10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IUC-EZK/</w:t>
                                </w:r>
                                <w:r w:rsidRPr="004016A4">
                                  <w:rPr>
                                    <w:highlight w:val="yellow"/>
                                  </w:rPr>
                                  <w:t>2</w:t>
                                </w:r>
                                <w:r>
                                  <w:rPr>
                                    <w:highlight w:val="yellow"/>
                                  </w:rPr>
                                  <w:t>0xxxxxx</w:t>
                                </w:r>
                              </w:p>
                            </w:tc>
                          </w:tr>
                        </w:tbl>
                        <w:p w14:paraId="343C376F" w14:textId="5E48A57F" w:rsidR="005B0A11" w:rsidRPr="00FF316D" w:rsidRDefault="005B0A11" w:rsidP="00FF316D">
                          <w:pPr>
                            <w:pStyle w:val="Huisstijl-Adres"/>
                          </w:pPr>
                        </w:p>
                      </w:tc>
                    </w:tr>
                    <w:tr w:rsidR="005B0A11" w:rsidRPr="00FF316D" w14:paraId="0FE742EE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55DCBA63" w14:textId="2401D633" w:rsidR="005B0A11" w:rsidRPr="00FF316D" w:rsidRDefault="005B0A11" w:rsidP="00FF316D">
                          <w:pPr>
                            <w:pStyle w:val="Huisstijl-Legeregel"/>
                          </w:pPr>
                          <w:bookmarkStart w:id="34" w:name="bmLegeregel1"/>
                        </w:p>
                      </w:tc>
                    </w:tr>
                    <w:tr w:rsidR="005B0A11" w:rsidRPr="00FF316D" w14:paraId="22CE81FA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10303DA8" w14:textId="77777777" w:rsidR="005B0A11" w:rsidRDefault="005B0A11" w:rsidP="00FF316D">
                          <w:pPr>
                            <w:pStyle w:val="Huisstijl-Adres"/>
                          </w:pPr>
                          <w:bookmarkStart w:id="35" w:name="bmBezoekadres1"/>
                          <w:bookmarkEnd w:id="34"/>
                          <w:r>
                            <w:t>Kopie aan:</w:t>
                          </w:r>
                        </w:p>
                        <w:p w14:paraId="35FF6B92" w14:textId="4B0FB314" w:rsidR="005B0A11" w:rsidRPr="00FF316D" w:rsidRDefault="005B0A11" w:rsidP="00FF316D">
                          <w:pPr>
                            <w:pStyle w:val="Huisstijl-Adres"/>
                          </w:pPr>
                          <w:r w:rsidRPr="004016A4">
                            <w:rPr>
                              <w:highlight w:val="yellow"/>
                            </w:rPr>
                            <w:t>xxxxxxx</w:t>
                          </w:r>
                        </w:p>
                      </w:tc>
                    </w:tr>
                    <w:tr w:rsidR="005B0A11" w:rsidRPr="00FF316D" w14:paraId="7BC78869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675D27AA" w14:textId="445F8E76" w:rsidR="005B0A11" w:rsidRPr="00FF316D" w:rsidRDefault="005B0A11" w:rsidP="00FF316D">
                          <w:pPr>
                            <w:pStyle w:val="Huisstijl-Adres"/>
                          </w:pPr>
                          <w:bookmarkStart w:id="36" w:name="bmBezoekadres2"/>
                          <w:bookmarkEnd w:id="35"/>
                        </w:p>
                      </w:tc>
                    </w:tr>
                    <w:tr w:rsidR="005B0A11" w:rsidRPr="00FF316D" w14:paraId="2D1D17C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30C91450" w14:textId="20E92334" w:rsidR="005B0A11" w:rsidRPr="00FF316D" w:rsidRDefault="005B0A11" w:rsidP="00FF316D">
                          <w:pPr>
                            <w:pStyle w:val="Huisstijl-Adres"/>
                          </w:pPr>
                          <w:bookmarkStart w:id="37" w:name="bmPostadres1"/>
                          <w:bookmarkEnd w:id="36"/>
                        </w:p>
                      </w:tc>
                    </w:tr>
                    <w:tr w:rsidR="005B0A11" w:rsidRPr="00FF316D" w14:paraId="3C56D7D6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50252705" w14:textId="2AF84FAB" w:rsidR="005B0A11" w:rsidRPr="00FF316D" w:rsidRDefault="005B0A11" w:rsidP="00FF316D">
                          <w:pPr>
                            <w:pStyle w:val="Huisstijl-Adres"/>
                          </w:pPr>
                          <w:bookmarkStart w:id="38" w:name="bmPostadres2"/>
                          <w:bookmarkEnd w:id="37"/>
                        </w:p>
                      </w:tc>
                    </w:tr>
                    <w:tr w:rsidR="005B0A11" w:rsidRPr="00FF316D" w14:paraId="0CE6E0CB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6AA31198" w14:textId="13151B6E" w:rsidR="005B0A11" w:rsidRPr="00FF316D" w:rsidRDefault="005B0A11" w:rsidP="00FF316D">
                          <w:pPr>
                            <w:pStyle w:val="Huisstijl-Adres"/>
                          </w:pPr>
                          <w:bookmarkStart w:id="39" w:name="bmWebsite"/>
                          <w:bookmarkEnd w:id="38"/>
                        </w:p>
                      </w:tc>
                    </w:tr>
                    <w:tr w:rsidR="005B0A11" w:rsidRPr="00FF316D" w14:paraId="1621D25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104A86CB" w14:textId="2BCA094E" w:rsidR="005B0A11" w:rsidRPr="00FF316D" w:rsidRDefault="005B0A11" w:rsidP="00FF316D">
                          <w:pPr>
                            <w:pStyle w:val="Huisstijl-Kopje"/>
                          </w:pPr>
                          <w:bookmarkStart w:id="40" w:name="bmNaamContactpersoonLabel"/>
                          <w:bookmarkEnd w:id="39"/>
                        </w:p>
                      </w:tc>
                    </w:tr>
                    <w:tr w:rsidR="005B0A11" w:rsidRPr="00FF316D" w14:paraId="301CE43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2A8E4C96" w14:textId="00D3AD9C" w:rsidR="005B0A11" w:rsidRPr="00FF316D" w:rsidRDefault="005B0A11" w:rsidP="00FF316D">
                          <w:pPr>
                            <w:pStyle w:val="Huisstijl-Adres"/>
                          </w:pPr>
                          <w:bookmarkStart w:id="41" w:name="bmNaamContactpersoon"/>
                          <w:bookmarkEnd w:id="40"/>
                        </w:p>
                      </w:tc>
                    </w:tr>
                    <w:tr w:rsidR="005B0A11" w:rsidRPr="00FF316D" w14:paraId="29D7FE54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5F6B1380" w14:textId="53B7FCF5" w:rsidR="005B0A11" w:rsidRPr="00CE07D1" w:rsidRDefault="005B0A11" w:rsidP="00CE07D1">
                          <w:pPr>
                            <w:pStyle w:val="Huisstijl-Adres"/>
                          </w:pPr>
                          <w:bookmarkStart w:id="42" w:name="bmFunctieContactpersoon"/>
                          <w:bookmarkEnd w:id="41"/>
                        </w:p>
                      </w:tc>
                    </w:tr>
                    <w:tr w:rsidR="005B0A11" w:rsidRPr="00FF316D" w14:paraId="07FE6D5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5E449469" w14:textId="54702130" w:rsidR="005B0A11" w:rsidRPr="00FF316D" w:rsidRDefault="005B0A11" w:rsidP="00FF316D">
                          <w:pPr>
                            <w:pStyle w:val="Huisstijl-Legeregel"/>
                          </w:pPr>
                          <w:bookmarkStart w:id="43" w:name="bmLegeregel2"/>
                          <w:bookmarkEnd w:id="42"/>
                        </w:p>
                      </w:tc>
                    </w:tr>
                    <w:tr w:rsidR="005B0A11" w:rsidRPr="00FF316D" w14:paraId="08C936A3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020EB1D7" w14:textId="6CB6201A" w:rsidR="005B0A11" w:rsidRPr="00417ED8" w:rsidRDefault="005B0A11" w:rsidP="00FF316D">
                          <w:pPr>
                            <w:pStyle w:val="Huisstijl-Adres"/>
                            <w:rPr>
                              <w:highlight w:val="yellow"/>
                            </w:rPr>
                          </w:pPr>
                          <w:bookmarkStart w:id="44" w:name="bmMobielNr"/>
                          <w:bookmarkEnd w:id="43"/>
                        </w:p>
                      </w:tc>
                    </w:tr>
                    <w:tr w:rsidR="005B0A11" w:rsidRPr="00FF316D" w14:paraId="379C50B3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2A41C12B" w14:textId="21FA7457" w:rsidR="005B0A11" w:rsidRPr="00FF316D" w:rsidRDefault="005B0A11" w:rsidP="00FF316D">
                          <w:pPr>
                            <w:pStyle w:val="Huisstijl-Adres"/>
                          </w:pPr>
                          <w:bookmarkStart w:id="45" w:name="bmEmailAdres"/>
                          <w:bookmarkEnd w:id="44"/>
                        </w:p>
                      </w:tc>
                    </w:tr>
                    <w:tr w:rsidR="005B0A11" w:rsidRPr="00FF316D" w14:paraId="1BD21EE5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02D0B591" w14:textId="204E00DA" w:rsidR="005B0A11" w:rsidRPr="00FF316D" w:rsidRDefault="005B0A11" w:rsidP="00FF316D">
                          <w:pPr>
                            <w:pStyle w:val="Huisstijl-Legeregel"/>
                          </w:pPr>
                          <w:bookmarkStart w:id="46" w:name="bmLegeregel3"/>
                          <w:bookmarkEnd w:id="45"/>
                        </w:p>
                      </w:tc>
                    </w:tr>
                    <w:tr w:rsidR="005B0A11" w:rsidRPr="00FF316D" w14:paraId="5214B239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66F7F8E7" w14:textId="6B837D77" w:rsidR="005B0A11" w:rsidRPr="00FF316D" w:rsidRDefault="005B0A11" w:rsidP="00FF316D">
                          <w:pPr>
                            <w:pStyle w:val="Huisstijl-Legeregel"/>
                          </w:pPr>
                          <w:bookmarkStart w:id="47" w:name="bmLegeregel4"/>
                          <w:bookmarkEnd w:id="46"/>
                        </w:p>
                      </w:tc>
                    </w:tr>
                    <w:tr w:rsidR="005B0A11" w:rsidRPr="00FF316D" w14:paraId="285FEBE7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7F061BA8" w14:textId="2E712901" w:rsidR="005B0A11" w:rsidRPr="00FF316D" w:rsidRDefault="005B0A11" w:rsidP="00FF316D">
                          <w:pPr>
                            <w:pStyle w:val="Huisstijl-Kopje"/>
                          </w:pPr>
                          <w:bookmarkStart w:id="48" w:name="bmOnzeReflabel"/>
                          <w:bookmarkEnd w:id="47"/>
                        </w:p>
                      </w:tc>
                    </w:tr>
                    <w:tr w:rsidR="005B0A11" w:rsidRPr="00FF316D" w14:paraId="5B3A97B0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02E9B7BE" w14:textId="463EDF0F" w:rsidR="005B0A11" w:rsidRPr="00FF316D" w:rsidRDefault="005B0A11" w:rsidP="00FD3443">
                          <w:pPr>
                            <w:pStyle w:val="Huisstijl-Adres"/>
                          </w:pPr>
                          <w:bookmarkStart w:id="49" w:name="bmOnzeRef"/>
                          <w:bookmarkEnd w:id="48"/>
                        </w:p>
                      </w:tc>
                    </w:tr>
                    <w:tr w:rsidR="005B0A11" w:rsidRPr="00FF316D" w14:paraId="5902607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71DA2676" w14:textId="7500182A" w:rsidR="005B0A11" w:rsidRPr="00FF316D" w:rsidRDefault="005B0A11" w:rsidP="00FF316D">
                          <w:pPr>
                            <w:pStyle w:val="Huisstijl-Kopje"/>
                          </w:pPr>
                          <w:bookmarkStart w:id="50" w:name="bmKopieAan1label"/>
                          <w:bookmarkEnd w:id="49"/>
                        </w:p>
                      </w:tc>
                    </w:tr>
                    <w:tr w:rsidR="005B0A11" w:rsidRPr="00FF316D" w14:paraId="752C796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2C7DE7A5" w14:textId="1FABFBAB" w:rsidR="005B0A11" w:rsidRPr="00FF316D" w:rsidRDefault="005B0A11" w:rsidP="00FF316D">
                          <w:pPr>
                            <w:pStyle w:val="Huisstijl-Adres"/>
                          </w:pPr>
                          <w:bookmarkStart w:id="51" w:name="bmKopieAan1"/>
                          <w:bookmarkEnd w:id="50"/>
                        </w:p>
                      </w:tc>
                    </w:tr>
                    <w:tr w:rsidR="005B0A11" w:rsidRPr="00FF316D" w14:paraId="2AC7F7EE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463999A4" w14:textId="77777777" w:rsidR="005B0A11" w:rsidRPr="00FF316D" w:rsidRDefault="005B0A11" w:rsidP="00FF316D">
                          <w:pPr>
                            <w:pStyle w:val="Huisstijl-Adres"/>
                          </w:pPr>
                          <w:bookmarkStart w:id="52" w:name="bmKopieaan2"/>
                          <w:bookmarkEnd w:id="51"/>
                        </w:p>
                      </w:tc>
                    </w:tr>
                    <w:bookmarkEnd w:id="52"/>
                  </w:tbl>
                  <w:p w14:paraId="547F26A6" w14:textId="77777777" w:rsidR="005B0A11" w:rsidRPr="00FF316D" w:rsidRDefault="005B0A11" w:rsidP="00445EC2"/>
                </w:txbxContent>
              </v:textbox>
              <w10:wrap anchory="page"/>
            </v:shape>
          </w:pict>
        </mc:Fallback>
      </mc:AlternateContent>
    </w:r>
    <w:r w:rsidR="005B0A11">
      <w:rPr>
        <w:noProof/>
      </w:rPr>
      <w:drawing>
        <wp:anchor distT="0" distB="0" distL="114300" distR="114300" simplePos="0" relativeHeight="251678720" behindDoc="0" locked="0" layoutInCell="1" allowOverlap="1" wp14:anchorId="0FF30F43" wp14:editId="19C03C04">
          <wp:simplePos x="0" y="0"/>
          <wp:positionH relativeFrom="column">
            <wp:posOffset>2648585</wp:posOffset>
          </wp:positionH>
          <wp:positionV relativeFrom="paragraph">
            <wp:posOffset>-1518285</wp:posOffset>
          </wp:positionV>
          <wp:extent cx="469265" cy="1390650"/>
          <wp:effectExtent l="0" t="0" r="6985" b="0"/>
          <wp:wrapSquare wrapText="bothSides"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9265" cy="13906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tbl>
    <w:tblPr>
      <w:tblW w:w="75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5B0A11" w:rsidRPr="001279E3" w14:paraId="3CF48512" w14:textId="77777777">
      <w:trPr>
        <w:trHeight w:val="400"/>
      </w:trPr>
      <w:tc>
        <w:tcPr>
          <w:tcW w:w="7520" w:type="dxa"/>
          <w:shd w:val="clear" w:color="auto" w:fill="auto"/>
        </w:tcPr>
        <w:p w14:paraId="5FF10909" w14:textId="3922D915" w:rsidR="005B0A11" w:rsidRPr="005962B8" w:rsidRDefault="005B0A11" w:rsidP="00FF316D">
          <w:pPr>
            <w:pStyle w:val="Huisstijl-Retouradres"/>
            <w:rPr>
              <w:lang w:val="fr-FR"/>
            </w:rPr>
          </w:pPr>
          <w:bookmarkStart w:id="53" w:name="bmRetourAdres" w:colFirst="0" w:colLast="1"/>
          <w:r>
            <w:rPr>
              <w:lang w:val="fr-FR"/>
            </w:rPr>
            <w:t>&gt; Retouradres Postbus 93144 2509 AC  Den Haag</w:t>
          </w:r>
        </w:p>
      </w:tc>
    </w:tr>
    <w:tr w:rsidR="005B0A11" w:rsidRPr="001279E3" w14:paraId="5CED15F1" w14:textId="77777777">
      <w:trPr>
        <w:cantSplit/>
        <w:trHeight w:hRule="exact" w:val="170"/>
      </w:trPr>
      <w:tc>
        <w:tcPr>
          <w:tcW w:w="7520" w:type="dxa"/>
          <w:shd w:val="clear" w:color="auto" w:fill="auto"/>
        </w:tcPr>
        <w:p w14:paraId="0BA1E579" w14:textId="77777777" w:rsidR="005B0A11" w:rsidRPr="00785199" w:rsidRDefault="005B0A11" w:rsidP="00FF316D">
          <w:pPr>
            <w:pStyle w:val="Huisstijl-Rubricering"/>
            <w:rPr>
              <w:lang w:val="fr-FR"/>
            </w:rPr>
          </w:pPr>
          <w:bookmarkStart w:id="54" w:name="bmRubricering" w:colFirst="0" w:colLast="1"/>
          <w:bookmarkEnd w:id="53"/>
          <w:r>
            <w:rPr>
              <w:lang w:val="fr-FR"/>
            </w:rPr>
            <w:t xml:space="preserve"> </w:t>
          </w:r>
        </w:p>
      </w:tc>
    </w:tr>
    <w:tr w:rsidR="005B0A11" w:rsidRPr="00FF316D" w14:paraId="6C6F2C64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0E6FA73B" w14:textId="6045AAA7" w:rsidR="005B0A11" w:rsidRPr="00417ED8" w:rsidRDefault="005B0A11" w:rsidP="00FF316D">
          <w:pPr>
            <w:pStyle w:val="Huisstijl-NAW"/>
            <w:rPr>
              <w:highlight w:val="yellow"/>
            </w:rPr>
          </w:pPr>
          <w:bookmarkStart w:id="55" w:name="bmAdresRegel1"/>
          <w:bookmarkEnd w:id="54"/>
          <w:r>
            <w:rPr>
              <w:highlight w:val="yellow"/>
            </w:rPr>
            <w:t>Xxxxxxx</w:t>
          </w:r>
        </w:p>
      </w:tc>
    </w:tr>
    <w:tr w:rsidR="005B0A11" w:rsidRPr="00FF316D" w14:paraId="24DB5DC7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0006EDBF" w14:textId="58E640A5" w:rsidR="005B0A11" w:rsidRPr="00417ED8" w:rsidRDefault="005B0A11" w:rsidP="00CE07D1">
          <w:pPr>
            <w:pStyle w:val="Huisstijl-NAW"/>
            <w:rPr>
              <w:highlight w:val="yellow"/>
            </w:rPr>
          </w:pPr>
          <w:bookmarkStart w:id="56" w:name="bmAdresRegel2"/>
          <w:bookmarkEnd w:id="55"/>
          <w:r w:rsidRPr="00417ED8">
            <w:rPr>
              <w:highlight w:val="yellow"/>
            </w:rPr>
            <w:t xml:space="preserve">T.a.v. </w:t>
          </w:r>
          <w:r>
            <w:rPr>
              <w:highlight w:val="yellow"/>
            </w:rPr>
            <w:t>xxxxxx</w:t>
          </w:r>
        </w:p>
      </w:tc>
    </w:tr>
    <w:tr w:rsidR="005B0A11" w:rsidRPr="00FF316D" w14:paraId="13EBB097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0EA96746" w14:textId="3A2EF522" w:rsidR="005B0A11" w:rsidRPr="00417ED8" w:rsidRDefault="005B0A11" w:rsidP="00FF316D">
          <w:pPr>
            <w:pStyle w:val="Huisstijl-NAW"/>
            <w:rPr>
              <w:highlight w:val="yellow"/>
            </w:rPr>
          </w:pPr>
          <w:bookmarkStart w:id="57" w:name="bmAdresRegel3"/>
          <w:bookmarkEnd w:id="56"/>
          <w:r>
            <w:rPr>
              <w:highlight w:val="yellow"/>
            </w:rPr>
            <w:t>Xxxxx</w:t>
          </w:r>
        </w:p>
      </w:tc>
    </w:tr>
    <w:tr w:rsidR="005B0A11" w:rsidRPr="00FF316D" w14:paraId="29EE67DB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53E24142" w14:textId="7876ACDE" w:rsidR="005B0A11" w:rsidRPr="00417ED8" w:rsidRDefault="005B0A11" w:rsidP="00FF316D">
          <w:pPr>
            <w:pStyle w:val="Huisstijl-NAW"/>
            <w:rPr>
              <w:highlight w:val="yellow"/>
            </w:rPr>
          </w:pPr>
          <w:bookmarkStart w:id="58" w:name="bmAdresRegel4"/>
          <w:bookmarkEnd w:id="57"/>
          <w:r>
            <w:rPr>
              <w:highlight w:val="yellow"/>
            </w:rPr>
            <w:t>Xxxx xx xxxxx</w:t>
          </w:r>
        </w:p>
      </w:tc>
    </w:tr>
    <w:tr w:rsidR="005B0A11" w:rsidRPr="00FF316D" w14:paraId="05D120F3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3A12FF18" w14:textId="77777777" w:rsidR="005B0A11" w:rsidRPr="00FF316D" w:rsidRDefault="005B0A11" w:rsidP="00FF316D">
          <w:pPr>
            <w:pStyle w:val="Huisstijl-NAW"/>
          </w:pPr>
          <w:bookmarkStart w:id="59" w:name="bmAdresRegel5"/>
          <w:bookmarkEnd w:id="58"/>
          <w:r w:rsidRPr="00FF316D">
            <w:t xml:space="preserve"> </w:t>
          </w:r>
        </w:p>
      </w:tc>
    </w:tr>
    <w:tr w:rsidR="005B0A11" w:rsidRPr="00FF316D" w14:paraId="1E68EC89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42E9CCF7" w14:textId="77777777" w:rsidR="005B0A11" w:rsidRPr="00FF316D" w:rsidRDefault="005B0A11" w:rsidP="00FF316D">
          <w:pPr>
            <w:pStyle w:val="CustomerCode"/>
            <w:rPr>
              <w:rFonts w:ascii="Verdana" w:hAnsi="Verdana"/>
              <w:sz w:val="18"/>
            </w:rPr>
          </w:pPr>
          <w:bookmarkStart w:id="60" w:name="bmAdresRegel6"/>
          <w:bookmarkEnd w:id="59"/>
        </w:p>
      </w:tc>
    </w:tr>
    <w:tr w:rsidR="005B0A11" w:rsidRPr="00FF316D" w14:paraId="50935188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3A46FE37" w14:textId="77777777" w:rsidR="005B0A11" w:rsidRPr="00FF316D" w:rsidRDefault="005B0A11" w:rsidP="00FF316D">
          <w:pPr>
            <w:pStyle w:val="Huisstijl-NAW"/>
          </w:pPr>
          <w:bookmarkStart w:id="61" w:name="bmAdresRegel7"/>
          <w:bookmarkEnd w:id="60"/>
          <w:r w:rsidRPr="00FF316D">
            <w:t xml:space="preserve"> </w:t>
          </w:r>
        </w:p>
      </w:tc>
    </w:tr>
    <w:tr w:rsidR="005B0A11" w:rsidRPr="00FF316D" w14:paraId="5A5F6AB0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3EABA82C" w14:textId="77777777" w:rsidR="005B0A11" w:rsidRPr="00FF316D" w:rsidRDefault="005B0A11" w:rsidP="00FF316D">
          <w:pPr>
            <w:pStyle w:val="Huisstijl-NAW"/>
          </w:pPr>
          <w:bookmarkStart w:id="62" w:name="bmAdresRegel8"/>
          <w:bookmarkEnd w:id="61"/>
          <w:r w:rsidRPr="00FF316D">
            <w:t xml:space="preserve"> </w:t>
          </w:r>
        </w:p>
      </w:tc>
    </w:tr>
    <w:tr w:rsidR="005B0A11" w:rsidRPr="00FF316D" w14:paraId="47996CA1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198CBF73" w14:textId="77777777" w:rsidR="005B0A11" w:rsidRPr="00FF316D" w:rsidRDefault="005B0A11" w:rsidP="00FF316D">
          <w:pPr>
            <w:pStyle w:val="Huisstijl-NAW"/>
          </w:pPr>
          <w:bookmarkStart w:id="63" w:name="bmAdresRegel9"/>
          <w:bookmarkEnd w:id="62"/>
          <w:r w:rsidRPr="00FF316D">
            <w:t xml:space="preserve"> </w:t>
          </w:r>
        </w:p>
      </w:tc>
    </w:tr>
    <w:bookmarkEnd w:id="63"/>
  </w:tbl>
  <w:p w14:paraId="63E92BC3" w14:textId="77777777" w:rsidR="005B0A11" w:rsidRDefault="005B0A11" w:rsidP="004116B3">
    <w:pPr>
      <w:pStyle w:val="Koptekst"/>
    </w:pPr>
  </w:p>
  <w:p w14:paraId="0340B86D" w14:textId="77777777" w:rsidR="005B0A11" w:rsidRDefault="005B0A11" w:rsidP="004116B3">
    <w:pPr>
      <w:pStyle w:val="Koptekst"/>
    </w:pPr>
  </w:p>
  <w:p w14:paraId="64EFE63E" w14:textId="77777777" w:rsidR="005B0A11" w:rsidRDefault="005B0A11" w:rsidP="004116B3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4C763870" wp14:editId="6E5FFD4C">
              <wp:simplePos x="0" y="0"/>
              <wp:positionH relativeFrom="column">
                <wp:posOffset>0</wp:posOffset>
              </wp:positionH>
              <wp:positionV relativeFrom="page">
                <wp:posOffset>3708400</wp:posOffset>
              </wp:positionV>
              <wp:extent cx="4794250" cy="469900"/>
              <wp:effectExtent l="0" t="3175" r="0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9425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75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20"/>
                            <w:gridCol w:w="6800"/>
                          </w:tblGrid>
                          <w:tr w:rsidR="005B0A11" w:rsidRPr="00FF316D" w14:paraId="7B74D8C4" w14:textId="77777777">
                            <w:trPr>
                              <w:trHeight w:val="240"/>
                            </w:trPr>
                            <w:tc>
                              <w:tcPr>
                                <w:tcW w:w="720" w:type="dxa"/>
                                <w:shd w:val="clear" w:color="auto" w:fill="auto"/>
                              </w:tcPr>
                              <w:p w14:paraId="610A93B0" w14:textId="77777777" w:rsidR="005B0A11" w:rsidRPr="00FF316D" w:rsidRDefault="005B0A11" w:rsidP="00FF316D">
                                <w:pPr>
                                  <w:pStyle w:val="Huisstijl-NAW"/>
                                </w:pPr>
                                <w:bookmarkStart w:id="64" w:name="bmDatumLabel1" w:colFirst="0" w:colLast="0"/>
                                <w:bookmarkStart w:id="65" w:name="bmDatum1" w:colFirst="1" w:colLast="2"/>
                                <w:r w:rsidRPr="00FF316D">
                                  <w:t>Datum</w:t>
                                </w:r>
                              </w:p>
                            </w:tc>
                            <w:tc>
                              <w:tcPr>
                                <w:tcW w:w="6800" w:type="dxa"/>
                                <w:shd w:val="clear" w:color="auto" w:fill="auto"/>
                                <w:tcMar>
                                  <w:left w:w="28" w:type="dxa"/>
                                </w:tcMar>
                              </w:tcPr>
                              <w:p w14:paraId="6DD0B9CD" w14:textId="6699EEF0" w:rsidR="005B0A11" w:rsidRPr="00417ED8" w:rsidRDefault="005B0A11" w:rsidP="00CE07D1">
                                <w:pPr>
                                  <w:rPr>
                                    <w:highlight w:val="yellow"/>
                                  </w:rPr>
                                </w:pPr>
                                <w:proofErr w:type="spellStart"/>
                                <w:r>
                                  <w:rPr>
                                    <w:highlight w:val="yellow"/>
                                  </w:rPr>
                                  <w:t>xxxxxxxxxxx</w:t>
                                </w:r>
                                <w:proofErr w:type="spellEnd"/>
                              </w:p>
                            </w:tc>
                          </w:tr>
                          <w:tr w:rsidR="005B0A11" w:rsidRPr="00FF316D" w14:paraId="02937F48" w14:textId="77777777">
                            <w:trPr>
                              <w:trHeight w:val="240"/>
                            </w:trPr>
                            <w:tc>
                              <w:tcPr>
                                <w:tcW w:w="720" w:type="dxa"/>
                                <w:shd w:val="clear" w:color="auto" w:fill="auto"/>
                              </w:tcPr>
                              <w:p w14:paraId="4CACDB9A" w14:textId="77777777" w:rsidR="005B0A11" w:rsidRPr="00FF316D" w:rsidRDefault="005B0A11" w:rsidP="00FF316D">
                                <w:pPr>
                                  <w:pStyle w:val="Huisstijl-NAW"/>
                                </w:pPr>
                                <w:bookmarkStart w:id="66" w:name="bmBetreft" w:colFirst="1" w:colLast="2"/>
                                <w:bookmarkStart w:id="67" w:name="bmBetreftlabel" w:colFirst="0" w:colLast="0"/>
                                <w:bookmarkEnd w:id="64"/>
                                <w:bookmarkEnd w:id="65"/>
                                <w:r w:rsidRPr="00FF316D">
                                  <w:t>Betreft</w:t>
                                </w:r>
                              </w:p>
                            </w:tc>
                            <w:tc>
                              <w:tcPr>
                                <w:tcW w:w="6800" w:type="dxa"/>
                                <w:shd w:val="clear" w:color="auto" w:fill="auto"/>
                                <w:tcMar>
                                  <w:left w:w="28" w:type="dxa"/>
                                </w:tcMar>
                              </w:tcPr>
                              <w:p w14:paraId="1E717B4A" w14:textId="52664AC9" w:rsidR="005B0A11" w:rsidRPr="00417ED8" w:rsidRDefault="00302AD4" w:rsidP="00FF316D">
                                <w:pPr>
                                  <w:pStyle w:val="Huisstijl-NAW"/>
                                  <w:rPr>
                                    <w:highlight w:val="yellow"/>
                                  </w:rPr>
                                </w:pPr>
                                <w:r>
                                  <w:t>Inkoop: Verantwoordingsformulier Social Return</w:t>
                                </w:r>
                              </w:p>
                            </w:tc>
                          </w:tr>
                          <w:bookmarkEnd w:id="66"/>
                          <w:bookmarkEnd w:id="67"/>
                        </w:tbl>
                        <w:p w14:paraId="6F86A5E0" w14:textId="77777777" w:rsidR="005B0A11" w:rsidRPr="00FF316D" w:rsidRDefault="005B0A11" w:rsidP="005962B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763870" id="Text Box 36" o:spid="_x0000_s1033" type="#_x0000_t202" style="position:absolute;margin-left:0;margin-top:292pt;width:377.5pt;height:3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" stroked="f">
              <v:textbox inset="0,0,0,0">
                <w:txbxContent>
                  <w:tbl>
                    <w:tblPr>
                      <w:tblW w:w="75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20"/>
                      <w:gridCol w:w="6800"/>
                    </w:tblGrid>
                    <w:tr w:rsidR="005B0A11" w:rsidRPr="00FF316D" w14:paraId="7B74D8C4" w14:textId="77777777">
                      <w:trPr>
                        <w:trHeight w:val="240"/>
                      </w:trPr>
                      <w:tc>
                        <w:tcPr>
                          <w:tcW w:w="720" w:type="dxa"/>
                          <w:shd w:val="clear" w:color="auto" w:fill="auto"/>
                        </w:tcPr>
                        <w:p w14:paraId="610A93B0" w14:textId="77777777" w:rsidR="005B0A11" w:rsidRPr="00FF316D" w:rsidRDefault="005B0A11" w:rsidP="00FF316D">
                          <w:pPr>
                            <w:pStyle w:val="Huisstijl-NAW"/>
                          </w:pPr>
                          <w:bookmarkStart w:id="68" w:name="bmDatumLabel1" w:colFirst="0" w:colLast="0"/>
                          <w:bookmarkStart w:id="69" w:name="bmDatum1" w:colFirst="1" w:colLast="2"/>
                          <w:r w:rsidRPr="00FF316D">
                            <w:t>Datum</w:t>
                          </w:r>
                        </w:p>
                      </w:tc>
                      <w:tc>
                        <w:tcPr>
                          <w:tcW w:w="6800" w:type="dxa"/>
                          <w:shd w:val="clear" w:color="auto" w:fill="auto"/>
                          <w:tcMar>
                            <w:left w:w="28" w:type="dxa"/>
                          </w:tcMar>
                        </w:tcPr>
                        <w:p w14:paraId="6DD0B9CD" w14:textId="6699EEF0" w:rsidR="005B0A11" w:rsidRPr="00417ED8" w:rsidRDefault="005B0A11" w:rsidP="00CE07D1">
                          <w:pPr>
                            <w:rPr>
                              <w:highlight w:val="yellow"/>
                            </w:rPr>
                          </w:pPr>
                          <w:proofErr w:type="spellStart"/>
                          <w:r>
                            <w:rPr>
                              <w:highlight w:val="yellow"/>
                            </w:rPr>
                            <w:t>xxxxxxxxxxx</w:t>
                          </w:r>
                          <w:proofErr w:type="spellEnd"/>
                        </w:p>
                      </w:tc>
                    </w:tr>
                    <w:tr w:rsidR="005B0A11" w:rsidRPr="00FF316D" w14:paraId="02937F48" w14:textId="77777777">
                      <w:trPr>
                        <w:trHeight w:val="240"/>
                      </w:trPr>
                      <w:tc>
                        <w:tcPr>
                          <w:tcW w:w="720" w:type="dxa"/>
                          <w:shd w:val="clear" w:color="auto" w:fill="auto"/>
                        </w:tcPr>
                        <w:p w14:paraId="4CACDB9A" w14:textId="77777777" w:rsidR="005B0A11" w:rsidRPr="00FF316D" w:rsidRDefault="005B0A11" w:rsidP="00FF316D">
                          <w:pPr>
                            <w:pStyle w:val="Huisstijl-NAW"/>
                          </w:pPr>
                          <w:bookmarkStart w:id="70" w:name="bmBetreft" w:colFirst="1" w:colLast="2"/>
                          <w:bookmarkStart w:id="71" w:name="bmBetreftlabel" w:colFirst="0" w:colLast="0"/>
                          <w:bookmarkEnd w:id="68"/>
                          <w:bookmarkEnd w:id="69"/>
                          <w:r w:rsidRPr="00FF316D">
                            <w:t>Betreft</w:t>
                          </w:r>
                        </w:p>
                      </w:tc>
                      <w:tc>
                        <w:tcPr>
                          <w:tcW w:w="6800" w:type="dxa"/>
                          <w:shd w:val="clear" w:color="auto" w:fill="auto"/>
                          <w:tcMar>
                            <w:left w:w="28" w:type="dxa"/>
                          </w:tcMar>
                        </w:tcPr>
                        <w:p w14:paraId="1E717B4A" w14:textId="52664AC9" w:rsidR="005B0A11" w:rsidRPr="00417ED8" w:rsidRDefault="00302AD4" w:rsidP="00FF316D">
                          <w:pPr>
                            <w:pStyle w:val="Huisstijl-NAW"/>
                            <w:rPr>
                              <w:highlight w:val="yellow"/>
                            </w:rPr>
                          </w:pPr>
                          <w:r>
                            <w:t>Inkoop: Verantwoordingsformulier Social Return</w:t>
                          </w:r>
                        </w:p>
                      </w:tc>
                    </w:tr>
                    <w:bookmarkEnd w:id="70"/>
                    <w:bookmarkEnd w:id="71"/>
                  </w:tbl>
                  <w:p w14:paraId="6F86A5E0" w14:textId="77777777" w:rsidR="005B0A11" w:rsidRPr="00FF316D" w:rsidRDefault="005B0A11" w:rsidP="005962B8"/>
                </w:txbxContent>
              </v:textbox>
              <w10:wrap anchory="page"/>
            </v:shape>
          </w:pict>
        </mc:Fallback>
      </mc:AlternateContent>
    </w:r>
  </w:p>
  <w:p w14:paraId="6260BEA7" w14:textId="77777777" w:rsidR="005B0A11" w:rsidRDefault="005B0A11" w:rsidP="00BC4AE3">
    <w:pPr>
      <w:pStyle w:val="Koptekst"/>
    </w:pPr>
  </w:p>
  <w:p w14:paraId="347EED40" w14:textId="77777777" w:rsidR="005B0A11" w:rsidRDefault="005B0A11" w:rsidP="00BC4AE3">
    <w:pPr>
      <w:pStyle w:val="Koptekst"/>
    </w:pPr>
  </w:p>
  <w:p w14:paraId="04608F43" w14:textId="77777777" w:rsidR="005B0A11" w:rsidRPr="00BC4AE3" w:rsidRDefault="005B0A11" w:rsidP="00526690">
    <w:pPr>
      <w:pStyle w:val="Koptekst"/>
      <w:spacing w:line="32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B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46C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8A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2E27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C02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C40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60B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B4429E"/>
    <w:lvl w:ilvl="0">
      <w:start w:val="1"/>
      <w:numFmt w:val="bullet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B798BA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83F7C2F"/>
    <w:multiLevelType w:val="multilevel"/>
    <w:tmpl w:val="0DE44C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77E4B"/>
    <w:multiLevelType w:val="multilevel"/>
    <w:tmpl w:val="A36CED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55FEF"/>
    <w:multiLevelType w:val="hybridMultilevel"/>
    <w:tmpl w:val="50F0923E"/>
    <w:lvl w:ilvl="0" w:tplc="A2CC0C32">
      <w:start w:val="1"/>
      <w:numFmt w:val="bullet"/>
      <w:pStyle w:val="Lijstopsomteken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61EAD"/>
    <w:multiLevelType w:val="multilevel"/>
    <w:tmpl w:val="D1C029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5285571">
    <w:abstractNumId w:val="10"/>
  </w:num>
  <w:num w:numId="2" w16cid:durableId="1660620802">
    <w:abstractNumId w:val="7"/>
  </w:num>
  <w:num w:numId="3" w16cid:durableId="970012150">
    <w:abstractNumId w:val="6"/>
  </w:num>
  <w:num w:numId="4" w16cid:durableId="1193569953">
    <w:abstractNumId w:val="5"/>
  </w:num>
  <w:num w:numId="5" w16cid:durableId="385686266">
    <w:abstractNumId w:val="4"/>
  </w:num>
  <w:num w:numId="6" w16cid:durableId="1154176698">
    <w:abstractNumId w:val="8"/>
  </w:num>
  <w:num w:numId="7" w16cid:durableId="1774864163">
    <w:abstractNumId w:val="3"/>
  </w:num>
  <w:num w:numId="8" w16cid:durableId="149950435">
    <w:abstractNumId w:val="2"/>
  </w:num>
  <w:num w:numId="9" w16cid:durableId="1269966249">
    <w:abstractNumId w:val="1"/>
  </w:num>
  <w:num w:numId="10" w16cid:durableId="554238298">
    <w:abstractNumId w:val="0"/>
  </w:num>
  <w:num w:numId="11" w16cid:durableId="1737507416">
    <w:abstractNumId w:val="9"/>
  </w:num>
  <w:num w:numId="12" w16cid:durableId="342362112">
    <w:abstractNumId w:val="11"/>
  </w:num>
  <w:num w:numId="13" w16cid:durableId="1012224367">
    <w:abstractNumId w:val="13"/>
  </w:num>
  <w:num w:numId="14" w16cid:durableId="853685109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nl-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characterSpacingControl w:val="doNotCompress"/>
  <w:hdrShapeDefaults>
    <o:shapedefaults v:ext="edit" spidmax="532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hkRubricering" w:val="0"/>
    <w:docVar w:name="cmbTaal" w:val="Nederlands"/>
    <w:docVar w:name="GeregistreerdDM" w:val="NEE"/>
    <w:docVar w:name="lstMcColofons" w:val="-1"/>
    <w:docVar w:name="lstMinDienst" w:val="0"/>
    <w:docVar w:name="NieuwDocument" w:val="Onwaar"/>
    <w:docVar w:name="SjabloonMacro" w:val="RijksBrief"/>
    <w:docVar w:name="SjabloonNaam" w:val="Brief"/>
    <w:docVar w:name="txtAdresRegel1" w:val="CGI Nederland B.V."/>
    <w:docVar w:name="txtAdresRegel2" w:val="T.a.v. De heer R.P.J. de Mos"/>
    <w:docVar w:name="txtAdresRegel3" w:val="George Hintzenweg 89"/>
    <w:docVar w:name="txtAdresRegel4" w:val="3068 AX  ROTTERDAM"/>
    <w:docVar w:name="txtAfdeling" w:val="Centraal Contractmanagement"/>
    <w:docVar w:name="txtAfzenderadres2" w:val="Rob Struijk_x000d__x000a_Postbus 93144_x000d__x000a_2509 AC  DEN HAAG"/>
    <w:docVar w:name="txtBetreft" w:val="Evaluatie raamovereenkomsten ICT Inhuur"/>
    <w:docVar w:name="txtBetreftlabel" w:val="Betreft"/>
    <w:docVar w:name="txtBezoekadres1" w:val="Prinses Beatrixlaan 2"/>
    <w:docVar w:name="txtBezoekadres2" w:val="2595 AL  DEN HAAG"/>
    <w:docVar w:name="txtDag" w:val="15"/>
    <w:docVar w:name="txtDatum" w:val="22 september 2017"/>
    <w:docVar w:name="txtDatumLabel" w:val="Datum"/>
    <w:docVar w:name="txtEmailAdres" w:val="iucezteam9@rvo.nl"/>
    <w:docVar w:name="txtFunctieContactpersoon" w:val="Sr. Contractmanager ICT Inhuur"/>
    <w:docVar w:name="txtJaar" w:val="2017"/>
    <w:docVar w:name="txtKixCode" w:val="3068 AX"/>
    <w:docVar w:name="txtKleindochter" w:val="IUC EZ"/>
    <w:docVar w:name="txtKopieAan1" w:val="Ronald ten have"/>
    <w:docVar w:name="txtKopieAan1label" w:val="Kopie aan"/>
    <w:docVar w:name="txtKopieaan2" w:val="Bas van Staalduinen"/>
    <w:docVar w:name="txtLegeregel1" w:val=" "/>
    <w:docVar w:name="txtLegeregel2" w:val=" "/>
    <w:docVar w:name="txtLegeregel3" w:val=" "/>
    <w:docVar w:name="txtLegeregel4" w:val=" "/>
    <w:docVar w:name="txtMaand" w:val="9"/>
    <w:docVar w:name="txtMcF" w:val="F"/>
    <w:docVar w:name="txtMcM" w:val="M"/>
    <w:docVar w:name="txtMcT" w:val="T"/>
    <w:docVar w:name="txtMobielNr" w:val="0618 428 692"/>
    <w:docVar w:name="txtNaamContactpersoon" w:val="Rob Struijk"/>
    <w:docVar w:name="txtNaamContactpersoonLabel" w:val="Contactpersoon"/>
    <w:docVar w:name="txtOnzeRef" w:val="20171414"/>
    <w:docVar w:name="txtOnzeReflabel" w:val="Onze referentie"/>
    <w:docVar w:name="txtPostadres1" w:val="Postbus 93144"/>
    <w:docVar w:name="txtPostadres2" w:val="2509 AC  DEN HAAG"/>
    <w:docVar w:name="txtVastNr" w:val="088 0425191"/>
    <w:docVar w:name="txtWebsite" w:val="www.rijksoverheid.nl/ez"/>
  </w:docVars>
  <w:rsids>
    <w:rsidRoot w:val="00291338"/>
    <w:rsid w:val="00001DE5"/>
    <w:rsid w:val="000039DA"/>
    <w:rsid w:val="00013862"/>
    <w:rsid w:val="000146BB"/>
    <w:rsid w:val="00017D72"/>
    <w:rsid w:val="00020189"/>
    <w:rsid w:val="00020EE4"/>
    <w:rsid w:val="00023E9A"/>
    <w:rsid w:val="00025E85"/>
    <w:rsid w:val="00034A84"/>
    <w:rsid w:val="00035E67"/>
    <w:rsid w:val="00046986"/>
    <w:rsid w:val="00051DBE"/>
    <w:rsid w:val="00052512"/>
    <w:rsid w:val="0005799D"/>
    <w:rsid w:val="00071F28"/>
    <w:rsid w:val="00076470"/>
    <w:rsid w:val="00082EA7"/>
    <w:rsid w:val="00085E86"/>
    <w:rsid w:val="00092799"/>
    <w:rsid w:val="00092C5F"/>
    <w:rsid w:val="000935D9"/>
    <w:rsid w:val="00096680"/>
    <w:rsid w:val="000A174A"/>
    <w:rsid w:val="000A65AC"/>
    <w:rsid w:val="000B50CE"/>
    <w:rsid w:val="000B7281"/>
    <w:rsid w:val="000B7FAB"/>
    <w:rsid w:val="000C390C"/>
    <w:rsid w:val="000C3EA9"/>
    <w:rsid w:val="000C4ABD"/>
    <w:rsid w:val="000D169F"/>
    <w:rsid w:val="000E14F7"/>
    <w:rsid w:val="000E3ECF"/>
    <w:rsid w:val="000F064B"/>
    <w:rsid w:val="000F0BF3"/>
    <w:rsid w:val="00101A29"/>
    <w:rsid w:val="00114BAB"/>
    <w:rsid w:val="00117EAC"/>
    <w:rsid w:val="00120295"/>
    <w:rsid w:val="00123704"/>
    <w:rsid w:val="00124EE8"/>
    <w:rsid w:val="00126B04"/>
    <w:rsid w:val="001270C7"/>
    <w:rsid w:val="001279E3"/>
    <w:rsid w:val="001456E3"/>
    <w:rsid w:val="00145829"/>
    <w:rsid w:val="00145FF9"/>
    <w:rsid w:val="0014786A"/>
    <w:rsid w:val="00150E51"/>
    <w:rsid w:val="001514E0"/>
    <w:rsid w:val="001516A4"/>
    <w:rsid w:val="00151E5F"/>
    <w:rsid w:val="001569AB"/>
    <w:rsid w:val="001673D4"/>
    <w:rsid w:val="001726F3"/>
    <w:rsid w:val="00181DBE"/>
    <w:rsid w:val="00185576"/>
    <w:rsid w:val="0018588F"/>
    <w:rsid w:val="00185951"/>
    <w:rsid w:val="001963BA"/>
    <w:rsid w:val="001A2BEA"/>
    <w:rsid w:val="001A319D"/>
    <w:rsid w:val="001A6D93"/>
    <w:rsid w:val="001B76DB"/>
    <w:rsid w:val="001C3043"/>
    <w:rsid w:val="001D3B70"/>
    <w:rsid w:val="001D6B68"/>
    <w:rsid w:val="001D70DC"/>
    <w:rsid w:val="001E34C6"/>
    <w:rsid w:val="001E4111"/>
    <w:rsid w:val="001E5581"/>
    <w:rsid w:val="001F3C70"/>
    <w:rsid w:val="001F4295"/>
    <w:rsid w:val="0020013A"/>
    <w:rsid w:val="0020044D"/>
    <w:rsid w:val="0020779D"/>
    <w:rsid w:val="002112EB"/>
    <w:rsid w:val="002138CB"/>
    <w:rsid w:val="00214F2B"/>
    <w:rsid w:val="00217E45"/>
    <w:rsid w:val="00223920"/>
    <w:rsid w:val="00232FC3"/>
    <w:rsid w:val="002368C8"/>
    <w:rsid w:val="00240511"/>
    <w:rsid w:val="002428E3"/>
    <w:rsid w:val="00244F77"/>
    <w:rsid w:val="00251616"/>
    <w:rsid w:val="002548ED"/>
    <w:rsid w:val="00260BAF"/>
    <w:rsid w:val="002614A7"/>
    <w:rsid w:val="00264779"/>
    <w:rsid w:val="002650F7"/>
    <w:rsid w:val="00266DA3"/>
    <w:rsid w:val="00267E0D"/>
    <w:rsid w:val="00273F3B"/>
    <w:rsid w:val="00275984"/>
    <w:rsid w:val="002769A7"/>
    <w:rsid w:val="00280F74"/>
    <w:rsid w:val="002812CD"/>
    <w:rsid w:val="00286397"/>
    <w:rsid w:val="00286998"/>
    <w:rsid w:val="00287B15"/>
    <w:rsid w:val="00291338"/>
    <w:rsid w:val="00291AB7"/>
    <w:rsid w:val="0029325D"/>
    <w:rsid w:val="00295A7F"/>
    <w:rsid w:val="00297033"/>
    <w:rsid w:val="002B153C"/>
    <w:rsid w:val="002B24F4"/>
    <w:rsid w:val="002C2EFF"/>
    <w:rsid w:val="002D317B"/>
    <w:rsid w:val="002D4400"/>
    <w:rsid w:val="002D502D"/>
    <w:rsid w:val="002E0F69"/>
    <w:rsid w:val="002E1628"/>
    <w:rsid w:val="002F5EBF"/>
    <w:rsid w:val="002F7932"/>
    <w:rsid w:val="00302AD4"/>
    <w:rsid w:val="0030583E"/>
    <w:rsid w:val="00305AF0"/>
    <w:rsid w:val="0031138A"/>
    <w:rsid w:val="00312597"/>
    <w:rsid w:val="00315744"/>
    <w:rsid w:val="00315A7A"/>
    <w:rsid w:val="0032253B"/>
    <w:rsid w:val="00322FFD"/>
    <w:rsid w:val="00323C8C"/>
    <w:rsid w:val="00324F02"/>
    <w:rsid w:val="00325191"/>
    <w:rsid w:val="003279E5"/>
    <w:rsid w:val="00331475"/>
    <w:rsid w:val="00341FA0"/>
    <w:rsid w:val="00353792"/>
    <w:rsid w:val="00353932"/>
    <w:rsid w:val="0036252A"/>
    <w:rsid w:val="00363772"/>
    <w:rsid w:val="00363BC8"/>
    <w:rsid w:val="00364D9D"/>
    <w:rsid w:val="00373EA1"/>
    <w:rsid w:val="0037421D"/>
    <w:rsid w:val="003802EC"/>
    <w:rsid w:val="00380411"/>
    <w:rsid w:val="003811BC"/>
    <w:rsid w:val="00383DA1"/>
    <w:rsid w:val="00392540"/>
    <w:rsid w:val="00395575"/>
    <w:rsid w:val="003A06C8"/>
    <w:rsid w:val="003A0D7C"/>
    <w:rsid w:val="003A209A"/>
    <w:rsid w:val="003A2342"/>
    <w:rsid w:val="003A2DA1"/>
    <w:rsid w:val="003A3469"/>
    <w:rsid w:val="003A4694"/>
    <w:rsid w:val="003B250E"/>
    <w:rsid w:val="003B6854"/>
    <w:rsid w:val="003B7EE7"/>
    <w:rsid w:val="003C23A4"/>
    <w:rsid w:val="003C5FEC"/>
    <w:rsid w:val="003D39EC"/>
    <w:rsid w:val="003D74CB"/>
    <w:rsid w:val="003E3DD5"/>
    <w:rsid w:val="003E786D"/>
    <w:rsid w:val="003F07C6"/>
    <w:rsid w:val="003F1A9B"/>
    <w:rsid w:val="003F1AB2"/>
    <w:rsid w:val="003F44B7"/>
    <w:rsid w:val="004016A4"/>
    <w:rsid w:val="00407B88"/>
    <w:rsid w:val="004116B3"/>
    <w:rsid w:val="00411FA5"/>
    <w:rsid w:val="00413D23"/>
    <w:rsid w:val="00413D48"/>
    <w:rsid w:val="00417ED8"/>
    <w:rsid w:val="00423BB1"/>
    <w:rsid w:val="004265E6"/>
    <w:rsid w:val="00431F39"/>
    <w:rsid w:val="004357DA"/>
    <w:rsid w:val="00437A6E"/>
    <w:rsid w:val="0044110B"/>
    <w:rsid w:val="00441AC2"/>
    <w:rsid w:val="00441D2F"/>
    <w:rsid w:val="0044249B"/>
    <w:rsid w:val="00444CAC"/>
    <w:rsid w:val="004455A2"/>
    <w:rsid w:val="00445EC2"/>
    <w:rsid w:val="00451A5B"/>
    <w:rsid w:val="00451FC4"/>
    <w:rsid w:val="00452BCD"/>
    <w:rsid w:val="00452CEA"/>
    <w:rsid w:val="0046049C"/>
    <w:rsid w:val="00461EC2"/>
    <w:rsid w:val="00462740"/>
    <w:rsid w:val="00462A8F"/>
    <w:rsid w:val="00465B52"/>
    <w:rsid w:val="00467DD7"/>
    <w:rsid w:val="00474B75"/>
    <w:rsid w:val="004826AD"/>
    <w:rsid w:val="00483F0B"/>
    <w:rsid w:val="004844A4"/>
    <w:rsid w:val="00487D20"/>
    <w:rsid w:val="00496319"/>
    <w:rsid w:val="004A00A0"/>
    <w:rsid w:val="004A20D6"/>
    <w:rsid w:val="004A6D82"/>
    <w:rsid w:val="004B494E"/>
    <w:rsid w:val="004B5465"/>
    <w:rsid w:val="004C263E"/>
    <w:rsid w:val="004C303F"/>
    <w:rsid w:val="004C4F18"/>
    <w:rsid w:val="004D477F"/>
    <w:rsid w:val="004D4AFF"/>
    <w:rsid w:val="004D4F1D"/>
    <w:rsid w:val="004D72CA"/>
    <w:rsid w:val="004F2325"/>
    <w:rsid w:val="004F261E"/>
    <w:rsid w:val="004F44C2"/>
    <w:rsid w:val="00500F4E"/>
    <w:rsid w:val="00504E26"/>
    <w:rsid w:val="00505229"/>
    <w:rsid w:val="00516022"/>
    <w:rsid w:val="00516B4A"/>
    <w:rsid w:val="00521CEE"/>
    <w:rsid w:val="005249CA"/>
    <w:rsid w:val="00526690"/>
    <w:rsid w:val="005269F8"/>
    <w:rsid w:val="005302B7"/>
    <w:rsid w:val="00531E98"/>
    <w:rsid w:val="0053343A"/>
    <w:rsid w:val="00534C60"/>
    <w:rsid w:val="005429DC"/>
    <w:rsid w:val="005439E2"/>
    <w:rsid w:val="00544773"/>
    <w:rsid w:val="00550DC2"/>
    <w:rsid w:val="00564981"/>
    <w:rsid w:val="00573041"/>
    <w:rsid w:val="00575646"/>
    <w:rsid w:val="00575B80"/>
    <w:rsid w:val="0058012E"/>
    <w:rsid w:val="00580E08"/>
    <w:rsid w:val="0058534E"/>
    <w:rsid w:val="00586D0F"/>
    <w:rsid w:val="0059169C"/>
    <w:rsid w:val="00596166"/>
    <w:rsid w:val="005962B8"/>
    <w:rsid w:val="005A6565"/>
    <w:rsid w:val="005B0A11"/>
    <w:rsid w:val="005B0E1A"/>
    <w:rsid w:val="005B63EA"/>
    <w:rsid w:val="005B6AEF"/>
    <w:rsid w:val="005C3FE0"/>
    <w:rsid w:val="005C740C"/>
    <w:rsid w:val="005D74FE"/>
    <w:rsid w:val="005E077E"/>
    <w:rsid w:val="005E18F2"/>
    <w:rsid w:val="005E295A"/>
    <w:rsid w:val="005E5EEE"/>
    <w:rsid w:val="005E71E0"/>
    <w:rsid w:val="005F5938"/>
    <w:rsid w:val="005F734B"/>
    <w:rsid w:val="00600CF0"/>
    <w:rsid w:val="006048F4"/>
    <w:rsid w:val="00605294"/>
    <w:rsid w:val="0060660A"/>
    <w:rsid w:val="00607A23"/>
    <w:rsid w:val="00612700"/>
    <w:rsid w:val="006137B3"/>
    <w:rsid w:val="00613915"/>
    <w:rsid w:val="006169EE"/>
    <w:rsid w:val="00617A44"/>
    <w:rsid w:val="00624F6F"/>
    <w:rsid w:val="00625CD0"/>
    <w:rsid w:val="006402AE"/>
    <w:rsid w:val="00647980"/>
    <w:rsid w:val="00653606"/>
    <w:rsid w:val="00656D86"/>
    <w:rsid w:val="006603DD"/>
    <w:rsid w:val="0066041C"/>
    <w:rsid w:val="00661591"/>
    <w:rsid w:val="00661F1E"/>
    <w:rsid w:val="0066632F"/>
    <w:rsid w:val="006665E6"/>
    <w:rsid w:val="00680E58"/>
    <w:rsid w:val="00682FD3"/>
    <w:rsid w:val="00685C33"/>
    <w:rsid w:val="00694574"/>
    <w:rsid w:val="0069580B"/>
    <w:rsid w:val="006A3131"/>
    <w:rsid w:val="006A5FF4"/>
    <w:rsid w:val="006A6BE2"/>
    <w:rsid w:val="006B59F7"/>
    <w:rsid w:val="006B6428"/>
    <w:rsid w:val="006B775E"/>
    <w:rsid w:val="006C0A90"/>
    <w:rsid w:val="006C1D55"/>
    <w:rsid w:val="006C2535"/>
    <w:rsid w:val="006C364A"/>
    <w:rsid w:val="006C441E"/>
    <w:rsid w:val="006D1446"/>
    <w:rsid w:val="006D21A4"/>
    <w:rsid w:val="006D6A5C"/>
    <w:rsid w:val="006E0228"/>
    <w:rsid w:val="006E3546"/>
    <w:rsid w:val="006E7D82"/>
    <w:rsid w:val="006F0F93"/>
    <w:rsid w:val="006F31F2"/>
    <w:rsid w:val="006F591A"/>
    <w:rsid w:val="006F6A58"/>
    <w:rsid w:val="006F7048"/>
    <w:rsid w:val="0071433F"/>
    <w:rsid w:val="00714DC5"/>
    <w:rsid w:val="00715237"/>
    <w:rsid w:val="0071598B"/>
    <w:rsid w:val="007254A5"/>
    <w:rsid w:val="00725748"/>
    <w:rsid w:val="00730154"/>
    <w:rsid w:val="00734FDC"/>
    <w:rsid w:val="00735A53"/>
    <w:rsid w:val="0073720D"/>
    <w:rsid w:val="00740712"/>
    <w:rsid w:val="00742AB9"/>
    <w:rsid w:val="00754FBF"/>
    <w:rsid w:val="00756EFE"/>
    <w:rsid w:val="0076007D"/>
    <w:rsid w:val="0076452D"/>
    <w:rsid w:val="00771BDB"/>
    <w:rsid w:val="00773503"/>
    <w:rsid w:val="00774921"/>
    <w:rsid w:val="00774E55"/>
    <w:rsid w:val="00777105"/>
    <w:rsid w:val="00783559"/>
    <w:rsid w:val="00785199"/>
    <w:rsid w:val="00790852"/>
    <w:rsid w:val="007924BC"/>
    <w:rsid w:val="00797AA5"/>
    <w:rsid w:val="007A2097"/>
    <w:rsid w:val="007A2566"/>
    <w:rsid w:val="007A3526"/>
    <w:rsid w:val="007A4105"/>
    <w:rsid w:val="007A656A"/>
    <w:rsid w:val="007A79FE"/>
    <w:rsid w:val="007B4503"/>
    <w:rsid w:val="007B725F"/>
    <w:rsid w:val="007C0195"/>
    <w:rsid w:val="007C406E"/>
    <w:rsid w:val="007C5183"/>
    <w:rsid w:val="007D0FBB"/>
    <w:rsid w:val="007D1351"/>
    <w:rsid w:val="007D1A69"/>
    <w:rsid w:val="007D6311"/>
    <w:rsid w:val="007E3566"/>
    <w:rsid w:val="007E5D84"/>
    <w:rsid w:val="007F4840"/>
    <w:rsid w:val="00800CCA"/>
    <w:rsid w:val="00806120"/>
    <w:rsid w:val="008102CD"/>
    <w:rsid w:val="00812028"/>
    <w:rsid w:val="00813082"/>
    <w:rsid w:val="00814AEC"/>
    <w:rsid w:val="00814D03"/>
    <w:rsid w:val="008178C4"/>
    <w:rsid w:val="0083178B"/>
    <w:rsid w:val="00833658"/>
    <w:rsid w:val="00833695"/>
    <w:rsid w:val="008336B7"/>
    <w:rsid w:val="008348C0"/>
    <w:rsid w:val="00835065"/>
    <w:rsid w:val="008360FB"/>
    <w:rsid w:val="00836DDD"/>
    <w:rsid w:val="00837D27"/>
    <w:rsid w:val="00842CD8"/>
    <w:rsid w:val="008525E3"/>
    <w:rsid w:val="008547BA"/>
    <w:rsid w:val="008553C7"/>
    <w:rsid w:val="00857FEB"/>
    <w:rsid w:val="00860DED"/>
    <w:rsid w:val="008645BF"/>
    <w:rsid w:val="00865F58"/>
    <w:rsid w:val="00872271"/>
    <w:rsid w:val="0087283E"/>
    <w:rsid w:val="0087784B"/>
    <w:rsid w:val="00881FD3"/>
    <w:rsid w:val="008927A7"/>
    <w:rsid w:val="008A06BF"/>
    <w:rsid w:val="008A082C"/>
    <w:rsid w:val="008A3476"/>
    <w:rsid w:val="008B1937"/>
    <w:rsid w:val="008B212A"/>
    <w:rsid w:val="008B3929"/>
    <w:rsid w:val="008B4CB3"/>
    <w:rsid w:val="008B600A"/>
    <w:rsid w:val="008C1B08"/>
    <w:rsid w:val="008C7D0C"/>
    <w:rsid w:val="008D24F8"/>
    <w:rsid w:val="008D2B85"/>
    <w:rsid w:val="008E49AD"/>
    <w:rsid w:val="008F3246"/>
    <w:rsid w:val="008F3330"/>
    <w:rsid w:val="008F508C"/>
    <w:rsid w:val="00910642"/>
    <w:rsid w:val="0091472C"/>
    <w:rsid w:val="00916F14"/>
    <w:rsid w:val="00924CE3"/>
    <w:rsid w:val="00927636"/>
    <w:rsid w:val="009311C8"/>
    <w:rsid w:val="00933376"/>
    <w:rsid w:val="00933A2F"/>
    <w:rsid w:val="009507AA"/>
    <w:rsid w:val="009507BA"/>
    <w:rsid w:val="009525DB"/>
    <w:rsid w:val="009550F1"/>
    <w:rsid w:val="009718F9"/>
    <w:rsid w:val="00971B6C"/>
    <w:rsid w:val="00972D8A"/>
    <w:rsid w:val="00973F30"/>
    <w:rsid w:val="00975112"/>
    <w:rsid w:val="00982BD0"/>
    <w:rsid w:val="009834DA"/>
    <w:rsid w:val="00983B70"/>
    <w:rsid w:val="00992AD7"/>
    <w:rsid w:val="00994FDA"/>
    <w:rsid w:val="009951AC"/>
    <w:rsid w:val="009A1D9E"/>
    <w:rsid w:val="009A3B71"/>
    <w:rsid w:val="009A3F23"/>
    <w:rsid w:val="009A61BC"/>
    <w:rsid w:val="009A67A9"/>
    <w:rsid w:val="009B710B"/>
    <w:rsid w:val="009C0A13"/>
    <w:rsid w:val="009C3DE9"/>
    <w:rsid w:val="009C3F20"/>
    <w:rsid w:val="009C6818"/>
    <w:rsid w:val="009D777C"/>
    <w:rsid w:val="009E0A2B"/>
    <w:rsid w:val="009E1DD2"/>
    <w:rsid w:val="009E2B5F"/>
    <w:rsid w:val="009E2BF5"/>
    <w:rsid w:val="009E41C2"/>
    <w:rsid w:val="009E596D"/>
    <w:rsid w:val="009F0AC2"/>
    <w:rsid w:val="00A00CAA"/>
    <w:rsid w:val="00A00FAF"/>
    <w:rsid w:val="00A04D76"/>
    <w:rsid w:val="00A07229"/>
    <w:rsid w:val="00A1215D"/>
    <w:rsid w:val="00A13719"/>
    <w:rsid w:val="00A15BD9"/>
    <w:rsid w:val="00A21E76"/>
    <w:rsid w:val="00A25B62"/>
    <w:rsid w:val="00A30E68"/>
    <w:rsid w:val="00A31EE2"/>
    <w:rsid w:val="00A34AA0"/>
    <w:rsid w:val="00A515A8"/>
    <w:rsid w:val="00A523D2"/>
    <w:rsid w:val="00A53E40"/>
    <w:rsid w:val="00A56946"/>
    <w:rsid w:val="00A62AB4"/>
    <w:rsid w:val="00A64829"/>
    <w:rsid w:val="00A65216"/>
    <w:rsid w:val="00A764EF"/>
    <w:rsid w:val="00A77843"/>
    <w:rsid w:val="00A81878"/>
    <w:rsid w:val="00A81B99"/>
    <w:rsid w:val="00A831FD"/>
    <w:rsid w:val="00A84FAA"/>
    <w:rsid w:val="00A86C1D"/>
    <w:rsid w:val="00A945FA"/>
    <w:rsid w:val="00A9541C"/>
    <w:rsid w:val="00A95EE3"/>
    <w:rsid w:val="00AA1161"/>
    <w:rsid w:val="00AA2F53"/>
    <w:rsid w:val="00AA3C86"/>
    <w:rsid w:val="00AB2AEE"/>
    <w:rsid w:val="00AB5770"/>
    <w:rsid w:val="00AB5933"/>
    <w:rsid w:val="00AC40DE"/>
    <w:rsid w:val="00AC51BA"/>
    <w:rsid w:val="00AE013D"/>
    <w:rsid w:val="00AE11B7"/>
    <w:rsid w:val="00AE34E7"/>
    <w:rsid w:val="00AE453F"/>
    <w:rsid w:val="00AE49B8"/>
    <w:rsid w:val="00AE4BEC"/>
    <w:rsid w:val="00AE5F93"/>
    <w:rsid w:val="00AF7237"/>
    <w:rsid w:val="00B00D75"/>
    <w:rsid w:val="00B05BDF"/>
    <w:rsid w:val="00B070CB"/>
    <w:rsid w:val="00B12D78"/>
    <w:rsid w:val="00B15F4F"/>
    <w:rsid w:val="00B23A62"/>
    <w:rsid w:val="00B26CCF"/>
    <w:rsid w:val="00B2780C"/>
    <w:rsid w:val="00B31587"/>
    <w:rsid w:val="00B35AE0"/>
    <w:rsid w:val="00B425D9"/>
    <w:rsid w:val="00B42DFA"/>
    <w:rsid w:val="00B5106C"/>
    <w:rsid w:val="00B531DD"/>
    <w:rsid w:val="00B57982"/>
    <w:rsid w:val="00B64CFA"/>
    <w:rsid w:val="00B67906"/>
    <w:rsid w:val="00B70B2C"/>
    <w:rsid w:val="00B71DC2"/>
    <w:rsid w:val="00B77E63"/>
    <w:rsid w:val="00B83901"/>
    <w:rsid w:val="00B85343"/>
    <w:rsid w:val="00B871E9"/>
    <w:rsid w:val="00B878AF"/>
    <w:rsid w:val="00B87AC0"/>
    <w:rsid w:val="00B93893"/>
    <w:rsid w:val="00B973F9"/>
    <w:rsid w:val="00BB0255"/>
    <w:rsid w:val="00BB371C"/>
    <w:rsid w:val="00BC1D62"/>
    <w:rsid w:val="00BC306B"/>
    <w:rsid w:val="00BC3B53"/>
    <w:rsid w:val="00BC3B96"/>
    <w:rsid w:val="00BC4AE3"/>
    <w:rsid w:val="00BC5DF3"/>
    <w:rsid w:val="00BD2A46"/>
    <w:rsid w:val="00BE3F88"/>
    <w:rsid w:val="00BE4756"/>
    <w:rsid w:val="00BE512C"/>
    <w:rsid w:val="00BE5651"/>
    <w:rsid w:val="00BF16C9"/>
    <w:rsid w:val="00BF4FE7"/>
    <w:rsid w:val="00BF5E6F"/>
    <w:rsid w:val="00BF63DD"/>
    <w:rsid w:val="00C02DF0"/>
    <w:rsid w:val="00C0406D"/>
    <w:rsid w:val="00C206F1"/>
    <w:rsid w:val="00C328B3"/>
    <w:rsid w:val="00C40C60"/>
    <w:rsid w:val="00C50C89"/>
    <w:rsid w:val="00C51A9B"/>
    <w:rsid w:val="00C520C5"/>
    <w:rsid w:val="00C5258E"/>
    <w:rsid w:val="00C5291B"/>
    <w:rsid w:val="00C53CB0"/>
    <w:rsid w:val="00C632DF"/>
    <w:rsid w:val="00C67609"/>
    <w:rsid w:val="00C71471"/>
    <w:rsid w:val="00C76149"/>
    <w:rsid w:val="00C9193A"/>
    <w:rsid w:val="00C96530"/>
    <w:rsid w:val="00C971CB"/>
    <w:rsid w:val="00C97C80"/>
    <w:rsid w:val="00CA3D07"/>
    <w:rsid w:val="00CA47D3"/>
    <w:rsid w:val="00CB6249"/>
    <w:rsid w:val="00CC3861"/>
    <w:rsid w:val="00CD1605"/>
    <w:rsid w:val="00CD362D"/>
    <w:rsid w:val="00CD470A"/>
    <w:rsid w:val="00CD6031"/>
    <w:rsid w:val="00CD7DC4"/>
    <w:rsid w:val="00CE07D1"/>
    <w:rsid w:val="00CE1329"/>
    <w:rsid w:val="00CE58DB"/>
    <w:rsid w:val="00CF053F"/>
    <w:rsid w:val="00D00B2B"/>
    <w:rsid w:val="00D078E1"/>
    <w:rsid w:val="00D100E9"/>
    <w:rsid w:val="00D12985"/>
    <w:rsid w:val="00D13A14"/>
    <w:rsid w:val="00D17FF9"/>
    <w:rsid w:val="00D21E4B"/>
    <w:rsid w:val="00D23522"/>
    <w:rsid w:val="00D243D3"/>
    <w:rsid w:val="00D33405"/>
    <w:rsid w:val="00D35E81"/>
    <w:rsid w:val="00D41756"/>
    <w:rsid w:val="00D418B4"/>
    <w:rsid w:val="00D418E7"/>
    <w:rsid w:val="00D502D6"/>
    <w:rsid w:val="00D516BE"/>
    <w:rsid w:val="00D5423B"/>
    <w:rsid w:val="00D54F4E"/>
    <w:rsid w:val="00D577CD"/>
    <w:rsid w:val="00D60BA4"/>
    <w:rsid w:val="00D62419"/>
    <w:rsid w:val="00D62ACE"/>
    <w:rsid w:val="00D63F4F"/>
    <w:rsid w:val="00D67378"/>
    <w:rsid w:val="00D70EEC"/>
    <w:rsid w:val="00D76553"/>
    <w:rsid w:val="00D76679"/>
    <w:rsid w:val="00D77870"/>
    <w:rsid w:val="00D8000A"/>
    <w:rsid w:val="00D80CCE"/>
    <w:rsid w:val="00D841B1"/>
    <w:rsid w:val="00D94807"/>
    <w:rsid w:val="00D948FD"/>
    <w:rsid w:val="00D95C88"/>
    <w:rsid w:val="00D97B2E"/>
    <w:rsid w:val="00DB36FE"/>
    <w:rsid w:val="00DB42F6"/>
    <w:rsid w:val="00DC4498"/>
    <w:rsid w:val="00DC7923"/>
    <w:rsid w:val="00DD4C2D"/>
    <w:rsid w:val="00DD4DED"/>
    <w:rsid w:val="00DE578A"/>
    <w:rsid w:val="00DF0472"/>
    <w:rsid w:val="00DF2583"/>
    <w:rsid w:val="00DF54D9"/>
    <w:rsid w:val="00E10C0D"/>
    <w:rsid w:val="00E10DC6"/>
    <w:rsid w:val="00E10EAA"/>
    <w:rsid w:val="00E11F8E"/>
    <w:rsid w:val="00E13528"/>
    <w:rsid w:val="00E2244E"/>
    <w:rsid w:val="00E25DF7"/>
    <w:rsid w:val="00E263F2"/>
    <w:rsid w:val="00E27EFE"/>
    <w:rsid w:val="00E35BAD"/>
    <w:rsid w:val="00E3731D"/>
    <w:rsid w:val="00E40A92"/>
    <w:rsid w:val="00E4244C"/>
    <w:rsid w:val="00E43B86"/>
    <w:rsid w:val="00E45494"/>
    <w:rsid w:val="00E46AB9"/>
    <w:rsid w:val="00E471E6"/>
    <w:rsid w:val="00E579CF"/>
    <w:rsid w:val="00E634E3"/>
    <w:rsid w:val="00E651CA"/>
    <w:rsid w:val="00E73BA5"/>
    <w:rsid w:val="00E77F89"/>
    <w:rsid w:val="00E80B95"/>
    <w:rsid w:val="00E87930"/>
    <w:rsid w:val="00E93034"/>
    <w:rsid w:val="00EB1A36"/>
    <w:rsid w:val="00EB7D99"/>
    <w:rsid w:val="00EC0DFF"/>
    <w:rsid w:val="00EC1BBA"/>
    <w:rsid w:val="00EC237D"/>
    <w:rsid w:val="00ED072A"/>
    <w:rsid w:val="00ED5CEF"/>
    <w:rsid w:val="00ED7FCB"/>
    <w:rsid w:val="00EE4A1F"/>
    <w:rsid w:val="00EF1B5A"/>
    <w:rsid w:val="00EF2CCA"/>
    <w:rsid w:val="00EF5FFA"/>
    <w:rsid w:val="00EF71BC"/>
    <w:rsid w:val="00F021FA"/>
    <w:rsid w:val="00F03282"/>
    <w:rsid w:val="00F03963"/>
    <w:rsid w:val="00F05223"/>
    <w:rsid w:val="00F074BD"/>
    <w:rsid w:val="00F1256D"/>
    <w:rsid w:val="00F13A4E"/>
    <w:rsid w:val="00F172BB"/>
    <w:rsid w:val="00F21BEF"/>
    <w:rsid w:val="00F32493"/>
    <w:rsid w:val="00F43E2F"/>
    <w:rsid w:val="00F50F86"/>
    <w:rsid w:val="00F53F91"/>
    <w:rsid w:val="00F61A72"/>
    <w:rsid w:val="00F634BC"/>
    <w:rsid w:val="00F650E1"/>
    <w:rsid w:val="00F66F13"/>
    <w:rsid w:val="00F72A12"/>
    <w:rsid w:val="00F73317"/>
    <w:rsid w:val="00F74073"/>
    <w:rsid w:val="00F75FA4"/>
    <w:rsid w:val="00F77411"/>
    <w:rsid w:val="00F81C58"/>
    <w:rsid w:val="00F81E23"/>
    <w:rsid w:val="00F8713B"/>
    <w:rsid w:val="00F92F28"/>
    <w:rsid w:val="00F93F9E"/>
    <w:rsid w:val="00F96C57"/>
    <w:rsid w:val="00FA2491"/>
    <w:rsid w:val="00FA3329"/>
    <w:rsid w:val="00FA466B"/>
    <w:rsid w:val="00FB06ED"/>
    <w:rsid w:val="00FB137B"/>
    <w:rsid w:val="00FB2D18"/>
    <w:rsid w:val="00FB4553"/>
    <w:rsid w:val="00FB6184"/>
    <w:rsid w:val="00FC0C30"/>
    <w:rsid w:val="00FC36AB"/>
    <w:rsid w:val="00FD12FD"/>
    <w:rsid w:val="00FD1342"/>
    <w:rsid w:val="00FD3443"/>
    <w:rsid w:val="00FD5AA9"/>
    <w:rsid w:val="00FE20DB"/>
    <w:rsid w:val="00FE4F08"/>
    <w:rsid w:val="00FF311D"/>
    <w:rsid w:val="00FF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7E77C8A"/>
  <w15:docId w15:val="{3A4A94DE-B130-4063-9D4B-3C1ED2486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02AD4"/>
    <w:pPr>
      <w:spacing w:line="276" w:lineRule="auto"/>
    </w:pPr>
    <w:rPr>
      <w:rFonts w:ascii="Verdana" w:eastAsia="Calibri" w:hAnsi="Verdana"/>
      <w:sz w:val="22"/>
      <w:szCs w:val="22"/>
      <w:lang w:eastAsia="en-US"/>
    </w:rPr>
  </w:style>
  <w:style w:type="paragraph" w:styleId="Kop1">
    <w:name w:val="heading 1"/>
    <w:basedOn w:val="Standaard"/>
    <w:next w:val="Standaard"/>
    <w:qFormat/>
    <w:rsid w:val="00023E9A"/>
    <w:pPr>
      <w:keepNext/>
      <w:spacing w:before="240" w:after="60" w:line="240" w:lineRule="atLeast"/>
      <w:outlineLvl w:val="0"/>
    </w:pPr>
    <w:rPr>
      <w:rFonts w:eastAsia="Times New Roman" w:cs="Arial"/>
      <w:b/>
      <w:bCs/>
      <w:kern w:val="32"/>
      <w:sz w:val="32"/>
      <w:szCs w:val="32"/>
      <w:lang w:eastAsia="nl-NL"/>
    </w:rPr>
  </w:style>
  <w:style w:type="paragraph" w:styleId="Kop2">
    <w:name w:val="heading 2"/>
    <w:basedOn w:val="Standaard"/>
    <w:next w:val="Standaard"/>
    <w:qFormat/>
    <w:rsid w:val="00023E9A"/>
    <w:pPr>
      <w:keepNext/>
      <w:spacing w:before="240" w:after="60" w:line="240" w:lineRule="atLeast"/>
      <w:outlineLvl w:val="1"/>
    </w:pPr>
    <w:rPr>
      <w:rFonts w:eastAsia="Times New Roman" w:cs="Arial"/>
      <w:b/>
      <w:bCs/>
      <w:i/>
      <w:iCs/>
      <w:sz w:val="28"/>
      <w:szCs w:val="28"/>
      <w:lang w:eastAsia="nl-NL"/>
    </w:rPr>
  </w:style>
  <w:style w:type="paragraph" w:styleId="Kop3">
    <w:name w:val="heading 3"/>
    <w:basedOn w:val="Standaard"/>
    <w:next w:val="Standaard"/>
    <w:qFormat/>
    <w:rsid w:val="00023E9A"/>
    <w:pPr>
      <w:keepNext/>
      <w:spacing w:before="240" w:after="60" w:line="240" w:lineRule="atLeast"/>
      <w:outlineLvl w:val="2"/>
    </w:pPr>
    <w:rPr>
      <w:rFonts w:eastAsia="Times New Roman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023E9A"/>
    <w:pPr>
      <w:tabs>
        <w:tab w:val="center" w:pos="4536"/>
        <w:tab w:val="right" w:pos="9072"/>
      </w:tabs>
      <w:spacing w:line="240" w:lineRule="atLeast"/>
    </w:pPr>
    <w:rPr>
      <w:rFonts w:eastAsia="Times New Roman"/>
      <w:sz w:val="18"/>
      <w:szCs w:val="24"/>
      <w:lang w:eastAsia="nl-NL"/>
    </w:rPr>
  </w:style>
  <w:style w:type="paragraph" w:styleId="Voettekst">
    <w:name w:val="footer"/>
    <w:basedOn w:val="Standaard"/>
    <w:rsid w:val="00023E9A"/>
    <w:pPr>
      <w:tabs>
        <w:tab w:val="center" w:pos="4536"/>
        <w:tab w:val="right" w:pos="9072"/>
      </w:tabs>
      <w:spacing w:line="240" w:lineRule="atLeast"/>
    </w:pPr>
    <w:rPr>
      <w:rFonts w:eastAsia="Times New Roman"/>
      <w:sz w:val="18"/>
      <w:szCs w:val="24"/>
      <w:lang w:eastAsia="nl-NL"/>
    </w:rPr>
  </w:style>
  <w:style w:type="table" w:styleId="Tabelraster">
    <w:name w:val="Table Grid"/>
    <w:basedOn w:val="Standaardtabel"/>
    <w:rsid w:val="00023E9A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Legeregel">
    <w:name w:val="Huisstijl-Legeregel"/>
    <w:basedOn w:val="Huisstijl-Adres"/>
    <w:rsid w:val="00DF0472"/>
    <w:pPr>
      <w:spacing w:line="100" w:lineRule="exact"/>
    </w:pPr>
  </w:style>
  <w:style w:type="paragraph" w:customStyle="1" w:styleId="Huisstijl-Adres">
    <w:name w:val="Huisstijl-Adres"/>
    <w:basedOn w:val="Standaard"/>
    <w:rsid w:val="007A2097"/>
    <w:pPr>
      <w:tabs>
        <w:tab w:val="left" w:pos="192"/>
      </w:tabs>
      <w:adjustRightInd w:val="0"/>
      <w:spacing w:line="180" w:lineRule="exact"/>
    </w:pPr>
    <w:rPr>
      <w:rFonts w:eastAsia="Times New Roman" w:cs="Verdana"/>
      <w:noProof/>
      <w:sz w:val="13"/>
      <w:szCs w:val="13"/>
      <w:lang w:eastAsia="nl-NL"/>
    </w:rPr>
  </w:style>
  <w:style w:type="paragraph" w:styleId="Lijstopsomteken">
    <w:name w:val="List Bullet"/>
    <w:basedOn w:val="Standaard"/>
    <w:rsid w:val="004F44C2"/>
    <w:pPr>
      <w:numPr>
        <w:numId w:val="1"/>
      </w:numPr>
      <w:spacing w:line="240" w:lineRule="atLeast"/>
    </w:pPr>
    <w:rPr>
      <w:rFonts w:eastAsia="Times New Roman"/>
      <w:noProof/>
      <w:sz w:val="18"/>
      <w:szCs w:val="24"/>
      <w:lang w:eastAsia="nl-NL"/>
    </w:rPr>
  </w:style>
  <w:style w:type="character" w:customStyle="1" w:styleId="Huisstijl-GegevenCharChar">
    <w:name w:val="Huisstijl-Gegeven Char Char"/>
    <w:basedOn w:val="Standaardalinea-lettertype"/>
    <w:link w:val="Huisstijl-Gegeven"/>
    <w:rsid w:val="000B7FA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0B7FAB"/>
    <w:pPr>
      <w:spacing w:after="92" w:line="180" w:lineRule="exact"/>
    </w:pPr>
    <w:rPr>
      <w:rFonts w:eastAsia="Times New Roman"/>
      <w:noProof/>
      <w:sz w:val="13"/>
      <w:szCs w:val="24"/>
      <w:lang w:eastAsia="nl-NL"/>
    </w:rPr>
  </w:style>
  <w:style w:type="paragraph" w:styleId="Voetnoottekst">
    <w:name w:val="footnote text"/>
    <w:basedOn w:val="Standaard"/>
    <w:semiHidden/>
    <w:rsid w:val="00B70B2C"/>
    <w:pPr>
      <w:spacing w:line="240" w:lineRule="atLeast"/>
    </w:pPr>
    <w:rPr>
      <w:rFonts w:eastAsia="Times New Roman"/>
      <w:sz w:val="13"/>
      <w:szCs w:val="20"/>
      <w:lang w:eastAsia="nl-NL"/>
    </w:rPr>
  </w:style>
  <w:style w:type="paragraph" w:customStyle="1" w:styleId="Huisstijl-Rubricering">
    <w:name w:val="Huisstijl-Rubricering"/>
    <w:basedOn w:val="Standaard"/>
    <w:rsid w:val="008A082C"/>
    <w:pPr>
      <w:adjustRightInd w:val="0"/>
      <w:spacing w:line="180" w:lineRule="exact"/>
    </w:pPr>
    <w:rPr>
      <w:rFonts w:eastAsia="Times New Roman" w:cs="Verdana-Bold"/>
      <w:b/>
      <w:bCs/>
      <w:smallCaps/>
      <w:noProof/>
      <w:sz w:val="16"/>
      <w:szCs w:val="13"/>
      <w:lang w:eastAsia="nl-NL"/>
    </w:rPr>
  </w:style>
  <w:style w:type="paragraph" w:customStyle="1" w:styleId="Huisstijl-NAW">
    <w:name w:val="Huisstijl-NAW"/>
    <w:basedOn w:val="Standaard"/>
    <w:rsid w:val="000B7FAB"/>
    <w:pPr>
      <w:adjustRightInd w:val="0"/>
      <w:spacing w:line="240" w:lineRule="atLeast"/>
    </w:pPr>
    <w:rPr>
      <w:rFonts w:eastAsia="Times New Roman" w:cs="Verdana"/>
      <w:noProof/>
      <w:sz w:val="18"/>
      <w:szCs w:val="18"/>
      <w:lang w:eastAsia="nl-NL"/>
    </w:rPr>
  </w:style>
  <w:style w:type="character" w:styleId="Hyperlink">
    <w:name w:val="Hyperlink"/>
    <w:basedOn w:val="Standaardalinea-lettertype"/>
    <w:rsid w:val="00023E9A"/>
    <w:rPr>
      <w:color w:val="0000FF"/>
      <w:u w:val="single"/>
    </w:rPr>
  </w:style>
  <w:style w:type="paragraph" w:customStyle="1" w:styleId="Huisstijl-Retouradres">
    <w:name w:val="Huisstijl-Retouradres"/>
    <w:basedOn w:val="Standaard"/>
    <w:rsid w:val="000B7FAB"/>
    <w:pPr>
      <w:spacing w:line="180" w:lineRule="exact"/>
    </w:pPr>
    <w:rPr>
      <w:rFonts w:eastAsia="Times New Roman"/>
      <w:noProof/>
      <w:sz w:val="13"/>
      <w:szCs w:val="24"/>
      <w:lang w:eastAsia="nl-NL"/>
    </w:rPr>
  </w:style>
  <w:style w:type="paragraph" w:customStyle="1" w:styleId="Huisstijl-Kopje">
    <w:name w:val="Huisstijl-Kopje"/>
    <w:basedOn w:val="Huisstijl-Gegeven"/>
    <w:rsid w:val="007A2097"/>
    <w:pPr>
      <w:spacing w:before="90" w:after="0"/>
    </w:pPr>
    <w:rPr>
      <w:b/>
    </w:rPr>
  </w:style>
  <w:style w:type="paragraph" w:customStyle="1" w:styleId="Huisstijl-Voorwaarden">
    <w:name w:val="Huisstijl-Voorwaarden"/>
    <w:basedOn w:val="Standaard"/>
    <w:rsid w:val="000B7FAB"/>
    <w:pPr>
      <w:spacing w:line="180" w:lineRule="exact"/>
    </w:pPr>
    <w:rPr>
      <w:rFonts w:eastAsia="Times New Roman"/>
      <w:i/>
      <w:noProof/>
      <w:sz w:val="13"/>
      <w:szCs w:val="24"/>
      <w:lang w:eastAsia="nl-NL"/>
    </w:rPr>
  </w:style>
  <w:style w:type="paragraph" w:customStyle="1" w:styleId="Huisstijl-KixCode">
    <w:name w:val="Huisstijl-KixCode"/>
    <w:basedOn w:val="Standaard"/>
    <w:rsid w:val="000B7FAB"/>
    <w:pPr>
      <w:spacing w:before="60" w:line="240" w:lineRule="auto"/>
    </w:pPr>
    <w:rPr>
      <w:rFonts w:ascii="KIX Barcode" w:eastAsia="Times New Roman" w:hAnsi="KIX Barcode"/>
      <w:b/>
      <w:bCs/>
      <w:smallCaps/>
      <w:noProof/>
      <w:sz w:val="24"/>
      <w:szCs w:val="24"/>
      <w:lang w:eastAsia="nl-NL"/>
    </w:rPr>
  </w:style>
  <w:style w:type="paragraph" w:customStyle="1" w:styleId="Huisstijl-Paginanummering">
    <w:name w:val="Huisstijl-Paginanummering"/>
    <w:basedOn w:val="Standaard"/>
    <w:rsid w:val="000B7FAB"/>
    <w:pPr>
      <w:spacing w:line="180" w:lineRule="exact"/>
    </w:pPr>
    <w:rPr>
      <w:rFonts w:eastAsia="Times New Roman"/>
      <w:noProof/>
      <w:sz w:val="13"/>
      <w:szCs w:val="24"/>
      <w:lang w:eastAsia="nl-NL"/>
    </w:rPr>
  </w:style>
  <w:style w:type="character" w:styleId="Voetnootmarkering">
    <w:name w:val="footnote reference"/>
    <w:basedOn w:val="Standaardalinea-lettertype"/>
    <w:semiHidden/>
    <w:rsid w:val="00B70B2C"/>
    <w:rPr>
      <w:vertAlign w:val="superscript"/>
    </w:rPr>
  </w:style>
  <w:style w:type="paragraph" w:styleId="Lijstopsomteken2">
    <w:name w:val="List Bullet 2"/>
    <w:basedOn w:val="Standaard"/>
    <w:rsid w:val="004F44C2"/>
    <w:pPr>
      <w:numPr>
        <w:numId w:val="14"/>
      </w:numPr>
      <w:tabs>
        <w:tab w:val="clear" w:pos="227"/>
        <w:tab w:val="left" w:pos="454"/>
      </w:tabs>
      <w:spacing w:line="240" w:lineRule="atLeast"/>
      <w:ind w:left="454" w:hanging="227"/>
    </w:pPr>
    <w:rPr>
      <w:rFonts w:eastAsia="Times New Roman"/>
      <w:noProof/>
      <w:sz w:val="18"/>
      <w:szCs w:val="24"/>
      <w:lang w:eastAsia="nl-NL"/>
    </w:rPr>
  </w:style>
  <w:style w:type="paragraph" w:customStyle="1" w:styleId="CustomerCode">
    <w:name w:val="CustomerCode"/>
    <w:basedOn w:val="Standaard"/>
    <w:rsid w:val="000F064B"/>
    <w:pPr>
      <w:spacing w:line="240" w:lineRule="atLeast"/>
    </w:pPr>
    <w:rPr>
      <w:rFonts w:ascii="KIX Barcode" w:eastAsia="Times New Roman" w:hAnsi="KIX Barcode"/>
      <w:sz w:val="20"/>
      <w:szCs w:val="18"/>
      <w:lang w:eastAsia="nl-NL"/>
    </w:rPr>
  </w:style>
  <w:style w:type="paragraph" w:customStyle="1" w:styleId="Slogan">
    <w:name w:val="Slogan"/>
    <w:basedOn w:val="Huisstijl-Rubricering"/>
    <w:rsid w:val="008A082C"/>
    <w:rPr>
      <w:sz w:val="13"/>
    </w:rPr>
  </w:style>
  <w:style w:type="paragraph" w:styleId="Ballontekst">
    <w:name w:val="Balloon Text"/>
    <w:basedOn w:val="Standaard"/>
    <w:link w:val="BallontekstChar"/>
    <w:rsid w:val="006C364A"/>
    <w:pPr>
      <w:spacing w:line="240" w:lineRule="auto"/>
    </w:pPr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rsid w:val="006C364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semiHidden/>
    <w:unhideWhenUsed/>
    <w:rsid w:val="00A86C1D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A86C1D"/>
    <w:pPr>
      <w:spacing w:line="240" w:lineRule="auto"/>
    </w:pPr>
    <w:rPr>
      <w:rFonts w:eastAsia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A86C1D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A86C1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A86C1D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1C3043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rof_p_cw_odc\huisstijl_cifs_p_cw_odc_001\Rijkshuisstijl-RVO\Werkgroepsjablonen\RijksBrief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cd88dc2-102c-473d-aa45-6161565a3617}" enabled="1" method="Privilege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RijksBrief</Template>
  <TotalTime>3</TotalTime>
  <Pages>2</Pages>
  <Words>298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LNV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Struijk, R. (Rob)</dc:creator>
  <cp:lastModifiedBy>Estoppeij, O.A.F (Olaf)</cp:lastModifiedBy>
  <cp:revision>3</cp:revision>
  <cp:lastPrinted>2019-01-09T08:15:00Z</cp:lastPrinted>
  <dcterms:created xsi:type="dcterms:W3CDTF">2023-05-25T10:14:00Z</dcterms:created>
  <dcterms:modified xsi:type="dcterms:W3CDTF">2023-09-28T11:06:00Z</dcterms:modified>
  <cp:category>Rijkshuisstijl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e">
    <vt:lpwstr>2.1</vt:lpwstr>
  </property>
  <property fmtid="{D5CDD505-2E9C-101B-9397-08002B2CF9AE}" pid="3" name="Datum Versie">
    <vt:lpwstr>13 oktober 2010</vt:lpwstr>
  </property>
  <property fmtid="{D5CDD505-2E9C-101B-9397-08002B2CF9AE}" pid="4" name="BibliotheekVersie">
    <vt:lpwstr>2.1</vt:lpwstr>
  </property>
  <property fmtid="{D5CDD505-2E9C-101B-9397-08002B2CF9AE}" pid="5" name="ClassificationContentMarkingFooterShapeIds">
    <vt:lpwstr>2,8,e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 gebruik</vt:lpwstr>
  </property>
</Properties>
</file>